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034994" w:rsidRPr="007446EC" w14:paraId="7E8AC577" w14:textId="77777777">
        <w:trPr>
          <w:cantSplit/>
          <w:jc w:val="center"/>
        </w:trPr>
        <w:tc>
          <w:tcPr>
            <w:tcW w:w="1094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shd w:val="clear" w:color="auto" w:fill="C9D8EE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E7A8D47" w14:textId="2854D902" w:rsidR="00034994" w:rsidRPr="00D9420E" w:rsidRDefault="00D9420E">
            <w:pPr>
              <w:jc w:val="center"/>
              <w:rPr>
                <w:lang w:val="es-CR"/>
              </w:rPr>
            </w:pPr>
            <w:r w:rsidRPr="009A592B">
              <w:rPr>
                <w:b/>
                <w:sz w:val="20"/>
                <w:lang w:val="es-CR"/>
              </w:rPr>
              <w:t xml:space="preserve">FORMULARIO PARA SOLICITUD DE MEDICAMENTOS INCLUIDOS EN EL </w:t>
            </w:r>
            <w:r w:rsidRPr="00260BD7">
              <w:rPr>
                <w:b/>
                <w:bCs/>
                <w:sz w:val="20"/>
                <w:szCs w:val="20"/>
                <w:lang w:val="es-CR"/>
              </w:rPr>
              <w:t>FORMULARIO TERAPÉUTICO INSTITUCIONAL (</w:t>
            </w:r>
            <w:r w:rsidR="00CB66B3">
              <w:rPr>
                <w:b/>
                <w:bCs/>
                <w:sz w:val="20"/>
                <w:szCs w:val="20"/>
                <w:lang w:val="es-CR"/>
              </w:rPr>
              <w:t>FTI/</w:t>
            </w:r>
            <w:r>
              <w:rPr>
                <w:b/>
                <w:bCs/>
                <w:sz w:val="20"/>
                <w:szCs w:val="20"/>
                <w:lang w:val="es-CR"/>
              </w:rPr>
              <w:t>LOM</w:t>
            </w:r>
            <w:r w:rsidRPr="00260BD7">
              <w:rPr>
                <w:b/>
                <w:bCs/>
                <w:sz w:val="20"/>
                <w:szCs w:val="20"/>
                <w:lang w:val="es-CR"/>
              </w:rPr>
              <w:t>)</w:t>
            </w:r>
            <w:r w:rsidRPr="009A592B">
              <w:rPr>
                <w:b/>
                <w:sz w:val="20"/>
                <w:lang w:val="es-CR"/>
              </w:rPr>
              <w:t xml:space="preserve"> EN FORMA </w:t>
            </w:r>
            <w:r>
              <w:rPr>
                <w:b/>
                <w:sz w:val="20"/>
                <w:lang w:val="es-CR"/>
              </w:rPr>
              <w:t>CRONICA</w:t>
            </w:r>
            <w:r w:rsidRPr="009A592B">
              <w:rPr>
                <w:b/>
                <w:sz w:val="20"/>
                <w:lang w:val="es-CR"/>
              </w:rPr>
              <w:t xml:space="preserve"> PARA ATENDER SITUACIONES EXCEPCIONALES POR NO CUMPLIR LINEAMIENTOS O ESTAR FUERA DE INDICACIONES OFICIALES</w:t>
            </w:r>
          </w:p>
        </w:tc>
      </w:tr>
      <w:tr w:rsidR="00034994" w:rsidRPr="007446EC" w14:paraId="5A1D64E9" w14:textId="77777777">
        <w:trPr>
          <w:cantSplit/>
          <w:jc w:val="center"/>
        </w:trPr>
        <w:tc>
          <w:tcPr>
            <w:tcW w:w="10944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CC65CEB" w14:textId="77777777" w:rsidR="00034994" w:rsidRPr="00D9420E" w:rsidRDefault="00000000">
            <w:pPr>
              <w:jc w:val="center"/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>Tratamientos mayores a 30 días / uso crónico</w:t>
            </w:r>
          </w:p>
          <w:p w14:paraId="50E7726B" w14:textId="63A11289" w:rsidR="00034994" w:rsidRPr="00D9420E" w:rsidRDefault="00000000">
            <w:pPr>
              <w:jc w:val="center"/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>Código del formulario: ____________________    Fecha de vigencia: ____/____/________</w:t>
            </w:r>
          </w:p>
        </w:tc>
      </w:tr>
    </w:tbl>
    <w:p w14:paraId="34B52A05" w14:textId="77777777" w:rsidR="00034994" w:rsidRPr="00D9420E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034994" w14:paraId="67F91CA5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/>
          </w:tcPr>
          <w:p w14:paraId="2519C075" w14:textId="77777777" w:rsidR="00034994" w:rsidRDefault="00000000">
            <w:pPr>
              <w:jc w:val="center"/>
            </w:pPr>
            <w:r>
              <w:rPr>
                <w:b/>
                <w:sz w:val="19"/>
              </w:rPr>
              <w:t>CRITERIOS DE APLICACIÓN OBLIGATORIOS</w:t>
            </w:r>
          </w:p>
        </w:tc>
      </w:tr>
      <w:tr w:rsidR="00034994" w:rsidRPr="007446EC" w14:paraId="018C0C48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CE578" w14:textId="7FC24795" w:rsidR="00034994" w:rsidRPr="00D9420E" w:rsidRDefault="007446EC">
            <w:pPr>
              <w:jc w:val="both"/>
              <w:rPr>
                <w:lang w:val="es-CR"/>
              </w:rPr>
            </w:pPr>
            <w:r w:rsidRPr="007446EC">
              <w:rPr>
                <w:sz w:val="16"/>
                <w:lang w:val="es-CR"/>
              </w:rPr>
              <w:t>Este formulario se utiliza para solicitar al Comité Central de Farmacoterapia (CCF) la autorización de tratamientos mayores a 30 días con medicamentos incluidos en el FTI, cuando: (A) la situación clínica del paciente no está contemplada en el lineamiento institucional de uso; o (B) se propone el uso excepcional fuera de la indicación oficial del medicamento. No corresponde a solicitudes agudas que requieran resolución en menos de 24 horas. El CCF es el órgano encargado de evaluar, analizar, resolver y comunicar la solicitud. Es obligatorio adjuntar la justificación técnico-científica, un resumen completo de la evidencia y, en el caso de medicamentos fuera de indicación oficial, el consentimiento informado firmado. El Comité Local de Farmacoterapia (CLF) debe dar seguimiento a todo tratamiento avalado y remitir informes a la Dirección de Farmacoepidemiología cada 6 meses mediante la herramienta institucional</w:t>
            </w:r>
            <w:r>
              <w:rPr>
                <w:sz w:val="16"/>
                <w:lang w:val="es-CR"/>
              </w:rPr>
              <w:t xml:space="preserve">. </w:t>
            </w:r>
            <w:r w:rsidR="00000000" w:rsidRPr="00D9420E">
              <w:rPr>
                <w:b/>
                <w:bCs/>
                <w:sz w:val="18"/>
                <w:szCs w:val="24"/>
                <w:lang w:val="es-CR"/>
              </w:rPr>
              <w:t>No se tramitarán formularios ilegibles, incompletos, sin firmas o sin los anexos obligatorios.</w:t>
            </w:r>
          </w:p>
        </w:tc>
      </w:tr>
    </w:tbl>
    <w:p w14:paraId="74BFD7E8" w14:textId="77777777" w:rsidR="00034994" w:rsidRPr="00D9420E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034994" w:rsidRPr="007446EC" w14:paraId="45AD8F33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7ECAD07F" w14:textId="77777777" w:rsidR="00034994" w:rsidRPr="009228A3" w:rsidRDefault="00000000">
            <w:pPr>
              <w:rPr>
                <w:sz w:val="18"/>
                <w:szCs w:val="20"/>
                <w:lang w:val="es-CR"/>
              </w:rPr>
            </w:pPr>
            <w:r w:rsidRPr="009228A3">
              <w:rPr>
                <w:b/>
                <w:sz w:val="18"/>
                <w:szCs w:val="20"/>
                <w:lang w:val="es-CR"/>
              </w:rPr>
              <w:t>1. DATOS DEL ESTABLECIMIENTO Y DE LA SOLICITUD</w:t>
            </w:r>
          </w:p>
        </w:tc>
      </w:tr>
    </w:tbl>
    <w:p w14:paraId="2E5B6322" w14:textId="77777777" w:rsidR="00034994" w:rsidRPr="00D9420E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32"/>
        <w:gridCol w:w="3240"/>
        <w:gridCol w:w="2232"/>
        <w:gridCol w:w="3240"/>
        <w:gridCol w:w="38"/>
      </w:tblGrid>
      <w:tr w:rsidR="00034994" w14:paraId="02F8ED56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2F6CD65" w14:textId="31EDF882" w:rsidR="00034994" w:rsidRPr="00D9420E" w:rsidRDefault="00CB66B3">
            <w:pPr>
              <w:rPr>
                <w:b/>
                <w:bCs/>
              </w:rPr>
            </w:pPr>
            <w:r>
              <w:rPr>
                <w:b/>
                <w:bCs/>
                <w:sz w:val="16"/>
              </w:rPr>
              <w:t xml:space="preserve">Centro de </w:t>
            </w:r>
            <w:proofErr w:type="spellStart"/>
            <w:r>
              <w:rPr>
                <w:b/>
                <w:bCs/>
                <w:sz w:val="16"/>
              </w:rPr>
              <w:t>salud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5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1325E74" w14:textId="77777777" w:rsidR="00034994" w:rsidRDefault="00034994"/>
        </w:tc>
        <w:tc>
          <w:tcPr>
            <w:tcW w:w="32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45E5BEA" w14:textId="17882173" w:rsidR="00034994" w:rsidRPr="00D9420E" w:rsidRDefault="00CB66B3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Unidad </w:t>
            </w:r>
            <w:proofErr w:type="spellStart"/>
            <w:r w:rsidRPr="00D9420E">
              <w:rPr>
                <w:b/>
                <w:bCs/>
                <w:sz w:val="16"/>
              </w:rPr>
              <w:t>programática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</w:tr>
      <w:tr w:rsidR="00034994" w14:paraId="6A449188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2B5C11A" w14:textId="77777777" w:rsidR="00034994" w:rsidRPr="00D9420E" w:rsidRDefault="00000000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Servicio </w:t>
            </w:r>
            <w:proofErr w:type="spellStart"/>
            <w:r w:rsidRPr="00D9420E">
              <w:rPr>
                <w:b/>
                <w:bCs/>
                <w:sz w:val="16"/>
              </w:rPr>
              <w:t>solicitante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5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1BDD984" w14:textId="77777777" w:rsidR="00034994" w:rsidRDefault="00034994"/>
        </w:tc>
        <w:tc>
          <w:tcPr>
            <w:tcW w:w="32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B4E69FA" w14:textId="77777777" w:rsidR="00034994" w:rsidRPr="00D9420E" w:rsidRDefault="00000000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Fecha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  <w:r w:rsidRPr="00D9420E">
              <w:rPr>
                <w:sz w:val="16"/>
              </w:rPr>
              <w:t xml:space="preserve"> ____/____/________</w:t>
            </w:r>
          </w:p>
        </w:tc>
      </w:tr>
      <w:tr w:rsidR="00034994" w:rsidRPr="007446EC" w14:paraId="169F1B55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38FF5F5" w14:textId="77777777" w:rsidR="00034994" w:rsidRPr="00D9420E" w:rsidRDefault="00000000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Tipo de </w:t>
            </w:r>
            <w:proofErr w:type="spellStart"/>
            <w:r w:rsidRPr="00D9420E">
              <w:rPr>
                <w:b/>
                <w:bCs/>
                <w:sz w:val="16"/>
              </w:rPr>
              <w:t>solicitud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7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4DB92E5" w14:textId="2BCC9456" w:rsidR="00034994" w:rsidRPr="00D9420E" w:rsidRDefault="00000000">
            <w:pPr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 xml:space="preserve">□ Primera vez   □ Continuación   □ Modificación de dosis/esquema   </w:t>
            </w:r>
          </w:p>
        </w:tc>
      </w:tr>
      <w:tr w:rsidR="00034994" w:rsidRPr="007446EC" w14:paraId="53100F5B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0E851EF" w14:textId="77777777" w:rsidR="00034994" w:rsidRPr="00D9420E" w:rsidRDefault="00000000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Ruta de </w:t>
            </w:r>
            <w:proofErr w:type="spellStart"/>
            <w:r w:rsidRPr="00D9420E">
              <w:rPr>
                <w:b/>
                <w:bCs/>
                <w:sz w:val="16"/>
              </w:rPr>
              <w:t>solicitud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7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B9C37A9" w14:textId="77777777" w:rsidR="00034994" w:rsidRPr="00D9420E" w:rsidRDefault="00000000">
            <w:pPr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>□ A. Situación clínica no contemplada en lineamiento institucional   □ B. Uso fuera de indicación oficial</w:t>
            </w:r>
          </w:p>
        </w:tc>
      </w:tr>
      <w:tr w:rsidR="00034994" w14:paraId="51067F9D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A2A0268" w14:textId="77777777" w:rsidR="00034994" w:rsidRPr="00D9420E" w:rsidRDefault="00000000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Periodo</w:t>
            </w:r>
            <w:proofErr w:type="spellEnd"/>
            <w:r w:rsidRPr="00D9420E">
              <w:rPr>
                <w:b/>
                <w:bCs/>
                <w:sz w:val="16"/>
              </w:rPr>
              <w:t xml:space="preserve"> </w:t>
            </w:r>
            <w:proofErr w:type="spellStart"/>
            <w:r w:rsidRPr="00D9420E">
              <w:rPr>
                <w:b/>
                <w:bCs/>
                <w:sz w:val="16"/>
              </w:rPr>
              <w:t>solicitado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8AB1C49" w14:textId="77777777" w:rsidR="00034994" w:rsidRDefault="00000000">
            <w:r>
              <w:rPr>
                <w:sz w:val="16"/>
              </w:rPr>
              <w:t>Del ____/____/________</w:t>
            </w: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768E174" w14:textId="77777777" w:rsidR="00034994" w:rsidRDefault="00000000">
            <w:r>
              <w:rPr>
                <w:sz w:val="16"/>
              </w:rPr>
              <w:t>al:</w:t>
            </w:r>
          </w:p>
        </w:tc>
        <w:tc>
          <w:tcPr>
            <w:tcW w:w="32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D9DFD2E" w14:textId="77777777" w:rsidR="00034994" w:rsidRDefault="00000000">
            <w:r>
              <w:rPr>
                <w:sz w:val="16"/>
              </w:rPr>
              <w:t>____/____/________</w:t>
            </w:r>
          </w:p>
        </w:tc>
      </w:tr>
      <w:tr w:rsidR="00034994" w:rsidRPr="007446EC" w14:paraId="0859BBDC" w14:textId="77777777">
        <w:trPr>
          <w:gridAfter w:val="1"/>
          <w:wAfter w:w="38" w:type="dxa"/>
          <w:cantSplit/>
          <w:jc w:val="center"/>
        </w:trPr>
        <w:tc>
          <w:tcPr>
            <w:tcW w:w="10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015A82D4" w14:textId="77777777" w:rsidR="00034994" w:rsidRPr="009228A3" w:rsidRDefault="00000000">
            <w:pPr>
              <w:rPr>
                <w:sz w:val="18"/>
                <w:szCs w:val="20"/>
                <w:lang w:val="es-CR"/>
              </w:rPr>
            </w:pPr>
            <w:r w:rsidRPr="009228A3">
              <w:rPr>
                <w:b/>
                <w:sz w:val="18"/>
                <w:szCs w:val="20"/>
                <w:lang w:val="es-CR"/>
              </w:rPr>
              <w:t>2. IDENTIFICACIÓN DEL PACIENTE Y DEL PRESCRIPTOR</w:t>
            </w:r>
          </w:p>
        </w:tc>
      </w:tr>
    </w:tbl>
    <w:p w14:paraId="7588AD47" w14:textId="77777777" w:rsidR="00034994" w:rsidRPr="00D9420E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88"/>
        <w:gridCol w:w="3384"/>
        <w:gridCol w:w="2088"/>
        <w:gridCol w:w="3384"/>
        <w:gridCol w:w="38"/>
      </w:tblGrid>
      <w:tr w:rsidR="00034994" w14:paraId="1272B308" w14:textId="77777777">
        <w:trPr>
          <w:cantSplit/>
          <w:jc w:val="center"/>
        </w:trPr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76C77A4" w14:textId="77777777" w:rsidR="00034994" w:rsidRPr="00D9420E" w:rsidRDefault="00000000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Paciente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5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7368D98" w14:textId="77777777" w:rsidR="00034994" w:rsidRDefault="00034994"/>
        </w:tc>
        <w:tc>
          <w:tcPr>
            <w:tcW w:w="3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2E2D0D7" w14:textId="77777777" w:rsidR="00034994" w:rsidRDefault="00000000">
            <w:proofErr w:type="spellStart"/>
            <w:r w:rsidRPr="00D9420E">
              <w:rPr>
                <w:b/>
                <w:bCs/>
                <w:sz w:val="16"/>
              </w:rPr>
              <w:t>Identificación</w:t>
            </w:r>
            <w:proofErr w:type="spellEnd"/>
            <w:r>
              <w:rPr>
                <w:sz w:val="16"/>
              </w:rPr>
              <w:t>:</w:t>
            </w:r>
          </w:p>
        </w:tc>
      </w:tr>
      <w:tr w:rsidR="00034994" w:rsidRPr="00D9420E" w14:paraId="1FF930B7" w14:textId="77777777">
        <w:trPr>
          <w:cantSplit/>
          <w:jc w:val="center"/>
        </w:trPr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54AF519" w14:textId="77777777" w:rsidR="00034994" w:rsidRPr="00D9420E" w:rsidRDefault="00000000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>Edad:</w:t>
            </w:r>
          </w:p>
        </w:tc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7A9ACF4" w14:textId="77777777" w:rsidR="00034994" w:rsidRDefault="00000000">
            <w:r>
              <w:rPr>
                <w:sz w:val="16"/>
              </w:rPr>
              <w:t xml:space="preserve">________ </w:t>
            </w:r>
            <w:proofErr w:type="spellStart"/>
            <w:r>
              <w:rPr>
                <w:sz w:val="16"/>
              </w:rPr>
              <w:t>años</w:t>
            </w:r>
            <w:proofErr w:type="spellEnd"/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35CE390" w14:textId="77777777" w:rsidR="00034994" w:rsidRPr="00D9420E" w:rsidRDefault="00000000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Sexo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3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D92B367" w14:textId="3BB8F77E" w:rsidR="00034994" w:rsidRPr="00D9420E" w:rsidRDefault="00000000">
            <w:pPr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 xml:space="preserve">□ Femenino  □ Masculino  </w:t>
            </w:r>
          </w:p>
        </w:tc>
      </w:tr>
      <w:tr w:rsidR="00034994" w14:paraId="4CCBB27F" w14:textId="77777777">
        <w:trPr>
          <w:cantSplit/>
          <w:jc w:val="center"/>
        </w:trPr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5CE9C18" w14:textId="77777777" w:rsidR="00034994" w:rsidRPr="00D9420E" w:rsidRDefault="00000000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>Peso:</w:t>
            </w:r>
          </w:p>
        </w:tc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24726B9" w14:textId="77777777" w:rsidR="00034994" w:rsidRDefault="00000000">
            <w:r>
              <w:rPr>
                <w:sz w:val="16"/>
              </w:rPr>
              <w:t>________ kg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EA57787" w14:textId="77777777" w:rsidR="00034994" w:rsidRPr="00D9420E" w:rsidRDefault="00000000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>Talla / ASC:</w:t>
            </w:r>
          </w:p>
        </w:tc>
        <w:tc>
          <w:tcPr>
            <w:tcW w:w="3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CE7343B" w14:textId="77777777" w:rsidR="00034994" w:rsidRDefault="00000000">
            <w:r>
              <w:rPr>
                <w:sz w:val="16"/>
              </w:rPr>
              <w:t>________ cm / ________ m²</w:t>
            </w:r>
          </w:p>
        </w:tc>
      </w:tr>
      <w:tr w:rsidR="00034994" w14:paraId="33ACC0F5" w14:textId="77777777">
        <w:trPr>
          <w:cantSplit/>
          <w:jc w:val="center"/>
        </w:trPr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D8B7DBD" w14:textId="77777777" w:rsidR="00034994" w:rsidRPr="00D9420E" w:rsidRDefault="00000000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Médico </w:t>
            </w:r>
            <w:proofErr w:type="spellStart"/>
            <w:r w:rsidRPr="00D9420E">
              <w:rPr>
                <w:b/>
                <w:bCs/>
                <w:sz w:val="16"/>
              </w:rPr>
              <w:t>prescriptor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5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B63A011" w14:textId="77777777" w:rsidR="00034994" w:rsidRPr="00D9420E" w:rsidRDefault="00034994">
            <w:pPr>
              <w:rPr>
                <w:b/>
                <w:bCs/>
              </w:rPr>
            </w:pPr>
          </w:p>
        </w:tc>
        <w:tc>
          <w:tcPr>
            <w:tcW w:w="3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8006EF0" w14:textId="77777777" w:rsidR="00034994" w:rsidRPr="00D9420E" w:rsidRDefault="00000000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>Código:</w:t>
            </w:r>
          </w:p>
        </w:tc>
      </w:tr>
      <w:tr w:rsidR="00034994" w14:paraId="3BE02F10" w14:textId="77777777">
        <w:trPr>
          <w:cantSplit/>
          <w:jc w:val="center"/>
        </w:trPr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57353B2" w14:textId="77777777" w:rsidR="00034994" w:rsidRPr="00D9420E" w:rsidRDefault="00000000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Especialidad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45E7B3A" w14:textId="77777777" w:rsidR="00034994" w:rsidRDefault="00034994"/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7AA3651" w14:textId="77777777" w:rsidR="00034994" w:rsidRPr="00D9420E" w:rsidRDefault="00000000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Teléfono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33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7F27786" w14:textId="77777777" w:rsidR="00034994" w:rsidRDefault="00034994"/>
        </w:tc>
      </w:tr>
      <w:tr w:rsidR="00034994" w14:paraId="0AAC2235" w14:textId="77777777">
        <w:trPr>
          <w:cantSplit/>
          <w:jc w:val="center"/>
        </w:trPr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27A5B6C" w14:textId="77777777" w:rsidR="00034994" w:rsidRPr="00D9420E" w:rsidRDefault="00000000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Correo </w:t>
            </w:r>
            <w:proofErr w:type="spellStart"/>
            <w:r w:rsidRPr="00D9420E">
              <w:rPr>
                <w:b/>
                <w:bCs/>
                <w:sz w:val="16"/>
              </w:rPr>
              <w:t>institucional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8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B11F335" w14:textId="77777777" w:rsidR="00034994" w:rsidRDefault="00034994"/>
        </w:tc>
      </w:tr>
      <w:tr w:rsidR="00034994" w:rsidRPr="007446EC" w14:paraId="55556836" w14:textId="77777777">
        <w:trPr>
          <w:gridAfter w:val="1"/>
          <w:wAfter w:w="38" w:type="dxa"/>
          <w:cantSplit/>
          <w:jc w:val="center"/>
        </w:trPr>
        <w:tc>
          <w:tcPr>
            <w:tcW w:w="10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08A8F897" w14:textId="77777777" w:rsidR="00034994" w:rsidRPr="009228A3" w:rsidRDefault="00000000">
            <w:pPr>
              <w:rPr>
                <w:sz w:val="18"/>
                <w:szCs w:val="20"/>
                <w:lang w:val="es-CR"/>
              </w:rPr>
            </w:pPr>
            <w:r w:rsidRPr="009228A3">
              <w:rPr>
                <w:b/>
                <w:sz w:val="18"/>
                <w:szCs w:val="20"/>
                <w:lang w:val="es-CR"/>
              </w:rPr>
              <w:t>3. MEDICAMENTO Y PLAN DE PRESCRIPCIÓN</w:t>
            </w:r>
          </w:p>
        </w:tc>
      </w:tr>
    </w:tbl>
    <w:p w14:paraId="488BB1AA" w14:textId="77777777" w:rsidR="00034994" w:rsidRPr="00D9420E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3312"/>
        <w:gridCol w:w="2160"/>
        <w:gridCol w:w="3312"/>
      </w:tblGrid>
      <w:tr w:rsidR="00CB66B3" w14:paraId="41CD4BD8" w14:textId="77777777" w:rsidTr="003E5F82">
        <w:trPr>
          <w:cantSplit/>
          <w:jc w:val="center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22B9CA0" w14:textId="77777777" w:rsidR="00CB66B3" w:rsidRPr="00D9420E" w:rsidRDefault="00CB66B3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Principio </w:t>
            </w:r>
            <w:proofErr w:type="spellStart"/>
            <w:r w:rsidRPr="00D9420E">
              <w:rPr>
                <w:b/>
                <w:bCs/>
                <w:sz w:val="16"/>
              </w:rPr>
              <w:t>activo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7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A39ADCC" w14:textId="62636D26" w:rsidR="00CB66B3" w:rsidRPr="00D9420E" w:rsidRDefault="00CB66B3">
            <w:pPr>
              <w:rPr>
                <w:b/>
                <w:bCs/>
                <w:highlight w:val="yellow"/>
              </w:rPr>
            </w:pPr>
          </w:p>
        </w:tc>
      </w:tr>
      <w:tr w:rsidR="00034994" w14:paraId="64C33F13" w14:textId="77777777">
        <w:trPr>
          <w:cantSplit/>
          <w:jc w:val="center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BE3640C" w14:textId="77777777" w:rsidR="00034994" w:rsidRPr="00D9420E" w:rsidRDefault="00000000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Presentación / </w:t>
            </w:r>
            <w:proofErr w:type="spellStart"/>
            <w:r w:rsidRPr="00D9420E">
              <w:rPr>
                <w:b/>
                <w:bCs/>
                <w:sz w:val="16"/>
              </w:rPr>
              <w:t>fuerza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7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D82249B" w14:textId="77777777" w:rsidR="00034994" w:rsidRDefault="00034994"/>
        </w:tc>
      </w:tr>
      <w:tr w:rsidR="00034994" w14:paraId="7194018D" w14:textId="77777777">
        <w:trPr>
          <w:cantSplit/>
          <w:jc w:val="center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157A3E7" w14:textId="77777777" w:rsidR="00034994" w:rsidRPr="00D9420E" w:rsidRDefault="00000000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Dosis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A37B342" w14:textId="77777777" w:rsidR="00034994" w:rsidRDefault="00034994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5E49264" w14:textId="77777777" w:rsidR="00034994" w:rsidRPr="00D9420E" w:rsidRDefault="00000000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Frecuencia</w:t>
            </w:r>
            <w:proofErr w:type="spellEnd"/>
            <w:r w:rsidRPr="00D9420E">
              <w:rPr>
                <w:b/>
                <w:bCs/>
                <w:sz w:val="16"/>
              </w:rPr>
              <w:t xml:space="preserve"> / </w:t>
            </w:r>
            <w:proofErr w:type="spellStart"/>
            <w:r w:rsidRPr="00D9420E">
              <w:rPr>
                <w:b/>
                <w:bCs/>
                <w:sz w:val="16"/>
              </w:rPr>
              <w:t>intervalo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CD0CEA1" w14:textId="77777777" w:rsidR="00034994" w:rsidRDefault="00034994"/>
        </w:tc>
      </w:tr>
      <w:tr w:rsidR="00034994" w14:paraId="4F078881" w14:textId="77777777">
        <w:trPr>
          <w:cantSplit/>
          <w:jc w:val="center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60C8338" w14:textId="77777777" w:rsidR="00034994" w:rsidRPr="00D9420E" w:rsidRDefault="00000000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>Vía: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912E511" w14:textId="77777777" w:rsidR="00034994" w:rsidRDefault="00034994"/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4EAA255" w14:textId="77777777" w:rsidR="00034994" w:rsidRPr="00D9420E" w:rsidRDefault="00000000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Duración</w:t>
            </w:r>
            <w:proofErr w:type="spellEnd"/>
            <w:r w:rsidRPr="00D9420E">
              <w:rPr>
                <w:b/>
                <w:bCs/>
                <w:sz w:val="16"/>
              </w:rPr>
              <w:t xml:space="preserve"> </w:t>
            </w:r>
            <w:proofErr w:type="spellStart"/>
            <w:r w:rsidRPr="00D9420E">
              <w:rPr>
                <w:b/>
                <w:bCs/>
                <w:sz w:val="16"/>
              </w:rPr>
              <w:t>prevista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8625298" w14:textId="77777777" w:rsidR="00034994" w:rsidRDefault="00034994"/>
        </w:tc>
      </w:tr>
      <w:tr w:rsidR="00034994" w14:paraId="2E7A2ABB" w14:textId="77777777">
        <w:trPr>
          <w:cantSplit/>
          <w:jc w:val="center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F0C9D4B" w14:textId="77777777" w:rsidR="00034994" w:rsidRPr="00D9420E" w:rsidRDefault="00000000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Indicación</w:t>
            </w:r>
            <w:proofErr w:type="spellEnd"/>
            <w:r w:rsidRPr="00D9420E">
              <w:rPr>
                <w:b/>
                <w:bCs/>
                <w:sz w:val="16"/>
              </w:rPr>
              <w:t xml:space="preserve"> </w:t>
            </w:r>
            <w:proofErr w:type="spellStart"/>
            <w:r w:rsidRPr="00D9420E">
              <w:rPr>
                <w:b/>
                <w:bCs/>
                <w:sz w:val="16"/>
              </w:rPr>
              <w:t>solicitada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7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1FB3DAE" w14:textId="77777777" w:rsidR="00034994" w:rsidRDefault="00034994"/>
        </w:tc>
      </w:tr>
      <w:tr w:rsidR="00034994" w:rsidRPr="007446EC" w14:paraId="76C749D1" w14:textId="77777777">
        <w:trPr>
          <w:cantSplit/>
          <w:jc w:val="center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FC61EB4" w14:textId="77777777" w:rsidR="00034994" w:rsidRPr="00D9420E" w:rsidRDefault="00000000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En </w:t>
            </w:r>
            <w:proofErr w:type="spellStart"/>
            <w:r w:rsidRPr="00D9420E">
              <w:rPr>
                <w:b/>
                <w:bCs/>
                <w:sz w:val="16"/>
              </w:rPr>
              <w:t>continuación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7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E949FE8" w14:textId="77777777" w:rsidR="00034994" w:rsidRPr="00D9420E" w:rsidRDefault="00000000">
            <w:pPr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>Fecha de inicio: ____/____/________   Clave/acuerdo previo del CCF: ______________________________</w:t>
            </w:r>
          </w:p>
        </w:tc>
      </w:tr>
    </w:tbl>
    <w:p w14:paraId="5667BC27" w14:textId="77777777" w:rsidR="00034994" w:rsidRPr="00D9420E" w:rsidRDefault="00000000">
      <w:pPr>
        <w:rPr>
          <w:lang w:val="es-CR"/>
        </w:rPr>
      </w:pPr>
      <w:r w:rsidRPr="00D9420E">
        <w:rPr>
          <w:lang w:val="es-CR"/>
        </w:rPr>
        <w:br w:type="page"/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034994" w:rsidRPr="007446EC" w14:paraId="6ACCCA03" w14:textId="77777777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64AA0D4A" w14:textId="77777777" w:rsidR="00034994" w:rsidRPr="00D9420E" w:rsidRDefault="00000000">
            <w:pPr>
              <w:rPr>
                <w:lang w:val="es-CR"/>
              </w:rPr>
            </w:pPr>
            <w:r w:rsidRPr="00D9420E">
              <w:rPr>
                <w:b/>
                <w:sz w:val="20"/>
                <w:lang w:val="es-CR"/>
              </w:rPr>
              <w:lastRenderedPageBreak/>
              <w:t>4. CLASIFICACIÓN Y FUNDAMENTO DE LA SOLICITUD</w:t>
            </w:r>
          </w:p>
        </w:tc>
      </w:tr>
    </w:tbl>
    <w:p w14:paraId="4D6ED824" w14:textId="77777777" w:rsidR="00034994" w:rsidRPr="00D9420E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20"/>
        <w:gridCol w:w="8424"/>
        <w:gridCol w:w="38"/>
      </w:tblGrid>
      <w:tr w:rsidR="00034994" w:rsidRPr="007446EC" w14:paraId="6DBDFB79" w14:textId="77777777" w:rsidTr="00D9420E">
        <w:trPr>
          <w:cantSplit/>
          <w:jc w:val="center"/>
        </w:trPr>
        <w:tc>
          <w:tcPr>
            <w:tcW w:w="109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7F7F7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066AB14" w14:textId="77777777" w:rsidR="00034994" w:rsidRPr="00D9420E" w:rsidRDefault="00000000">
            <w:pPr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>Marque una única ruta y complete solamente el apartado correspondiente. En ambos casos debe demostrarse la excepcionalidad clínica individual y la imposibilidad o inadecuación de las alternativas institucionales aplicables.</w:t>
            </w:r>
          </w:p>
        </w:tc>
      </w:tr>
      <w:tr w:rsidR="00034994" w:rsidRPr="007446EC" w14:paraId="45ADE63A" w14:textId="77777777" w:rsidTr="00D9420E">
        <w:trPr>
          <w:cantSplit/>
          <w:jc w:val="center"/>
        </w:trPr>
        <w:tc>
          <w:tcPr>
            <w:tcW w:w="109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C654FAA" w14:textId="77777777" w:rsidR="00034994" w:rsidRPr="00D9420E" w:rsidRDefault="00000000">
            <w:pPr>
              <w:rPr>
                <w:b/>
                <w:bCs/>
                <w:lang w:val="es-CR"/>
              </w:rPr>
            </w:pPr>
            <w:r w:rsidRPr="00D9420E">
              <w:rPr>
                <w:b/>
                <w:bCs/>
                <w:sz w:val="16"/>
                <w:lang w:val="es-CR"/>
              </w:rPr>
              <w:t>□ RUTA A: SITUACIÓN CLÍNICA NO CONTEMPLADA EN EL LINEAMIENTO INSTITUCIONAL DE USO</w:t>
            </w:r>
          </w:p>
        </w:tc>
      </w:tr>
      <w:tr w:rsidR="00034994" w:rsidRPr="007446EC" w14:paraId="330E8CFF" w14:textId="77777777" w:rsidTr="00D9420E">
        <w:trPr>
          <w:cantSplit/>
          <w:trHeight w:val="648"/>
          <w:jc w:val="center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B662520" w14:textId="370CCCB3" w:rsidR="00034994" w:rsidRPr="00F61AAE" w:rsidRDefault="00000000">
            <w:pPr>
              <w:rPr>
                <w:b/>
                <w:bCs/>
                <w:lang w:val="es-CR"/>
              </w:rPr>
            </w:pPr>
            <w:r w:rsidRPr="00F61AAE">
              <w:rPr>
                <w:b/>
                <w:bCs/>
                <w:sz w:val="16"/>
                <w:lang w:val="es-CR"/>
              </w:rPr>
              <w:t>Nombre del lineamiento</w:t>
            </w:r>
            <w:r w:rsidR="00F61AAE" w:rsidRPr="00F61AAE">
              <w:rPr>
                <w:b/>
                <w:bCs/>
                <w:sz w:val="16"/>
                <w:lang w:val="es-CR"/>
              </w:rPr>
              <w:t xml:space="preserve"> o restricciones de uso</w:t>
            </w:r>
            <w:r w:rsidRPr="00F61AAE">
              <w:rPr>
                <w:b/>
                <w:bCs/>
                <w:sz w:val="16"/>
                <w:lang w:val="es-CR"/>
              </w:rPr>
              <w:t>:</w:t>
            </w:r>
          </w:p>
        </w:tc>
        <w:tc>
          <w:tcPr>
            <w:tcW w:w="8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8AAFF3C" w14:textId="77777777" w:rsidR="00034994" w:rsidRPr="00F61AAE" w:rsidRDefault="00034994">
            <w:pPr>
              <w:rPr>
                <w:lang w:val="es-CR"/>
              </w:rPr>
            </w:pPr>
          </w:p>
        </w:tc>
      </w:tr>
      <w:tr w:rsidR="00034994" w14:paraId="516C5801" w14:textId="77777777" w:rsidTr="00D9420E">
        <w:trPr>
          <w:cantSplit/>
          <w:trHeight w:val="1037"/>
          <w:jc w:val="center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84C202D" w14:textId="77777777" w:rsidR="00034994" w:rsidRPr="00D9420E" w:rsidRDefault="00000000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Situación</w:t>
            </w:r>
            <w:proofErr w:type="spellEnd"/>
            <w:r w:rsidRPr="00D9420E">
              <w:rPr>
                <w:b/>
                <w:bCs/>
                <w:sz w:val="16"/>
              </w:rPr>
              <w:t xml:space="preserve"> no </w:t>
            </w:r>
            <w:proofErr w:type="spellStart"/>
            <w:r w:rsidRPr="00D9420E">
              <w:rPr>
                <w:b/>
                <w:bCs/>
                <w:sz w:val="16"/>
              </w:rPr>
              <w:t>contemplada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B7B39FC" w14:textId="77777777" w:rsidR="00034994" w:rsidRDefault="00034994"/>
        </w:tc>
      </w:tr>
      <w:tr w:rsidR="00034994" w:rsidRPr="007446EC" w14:paraId="53F146E4" w14:textId="77777777" w:rsidTr="00D9420E">
        <w:trPr>
          <w:cantSplit/>
          <w:trHeight w:val="720"/>
          <w:jc w:val="center"/>
        </w:trPr>
        <w:tc>
          <w:tcPr>
            <w:tcW w:w="109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2A375F7" w14:textId="77777777" w:rsidR="00034994" w:rsidRPr="00D9420E" w:rsidRDefault="00000000">
            <w:pPr>
              <w:rPr>
                <w:lang w:val="es-CR"/>
              </w:rPr>
            </w:pPr>
            <w:r w:rsidRPr="00D9420E">
              <w:rPr>
                <w:b/>
                <w:sz w:val="16"/>
                <w:lang w:val="es-CR"/>
              </w:rPr>
              <w:t>□ RUTA B: USO EXCEPCIONAL FUERA DE LA INDICACIÓN OFICIAL DEL MEDICAMENTO</w:t>
            </w:r>
          </w:p>
        </w:tc>
      </w:tr>
      <w:tr w:rsidR="00034994" w:rsidRPr="007446EC" w14:paraId="475B9CAD" w14:textId="77777777" w:rsidTr="00D9420E">
        <w:trPr>
          <w:cantSplit/>
          <w:trHeight w:val="648"/>
          <w:jc w:val="center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A398194" w14:textId="19632C98" w:rsidR="00034994" w:rsidRPr="00F61AAE" w:rsidRDefault="00F61AAE">
            <w:pPr>
              <w:rPr>
                <w:b/>
                <w:bCs/>
                <w:lang w:val="es-CR"/>
              </w:rPr>
            </w:pPr>
            <w:r w:rsidRPr="00D9420E">
              <w:rPr>
                <w:b/>
                <w:bCs/>
                <w:sz w:val="16"/>
                <w:lang w:val="es-CR"/>
              </w:rPr>
              <w:t>Indicación solicitada fuera de etiqueta:</w:t>
            </w:r>
          </w:p>
        </w:tc>
        <w:tc>
          <w:tcPr>
            <w:tcW w:w="8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B2CF910" w14:textId="77777777" w:rsidR="00034994" w:rsidRPr="00F61AAE" w:rsidRDefault="00034994">
            <w:pPr>
              <w:rPr>
                <w:lang w:val="es-CR"/>
              </w:rPr>
            </w:pPr>
          </w:p>
        </w:tc>
      </w:tr>
      <w:tr w:rsidR="00034994" w:rsidRPr="00D9420E" w14:paraId="711275A2" w14:textId="77777777" w:rsidTr="00D9420E">
        <w:trPr>
          <w:cantSplit/>
          <w:trHeight w:val="936"/>
          <w:jc w:val="center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0B289AE" w14:textId="77777777" w:rsidR="00034994" w:rsidRPr="00D9420E" w:rsidRDefault="00000000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Consentimiento</w:t>
            </w:r>
            <w:proofErr w:type="spellEnd"/>
            <w:r w:rsidRPr="00D9420E">
              <w:rPr>
                <w:b/>
                <w:bCs/>
                <w:sz w:val="16"/>
              </w:rPr>
              <w:t xml:space="preserve"> </w:t>
            </w:r>
            <w:proofErr w:type="spellStart"/>
            <w:r w:rsidRPr="00D9420E">
              <w:rPr>
                <w:b/>
                <w:bCs/>
                <w:sz w:val="16"/>
              </w:rPr>
              <w:t>informado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457502D" w14:textId="77777777" w:rsidR="00D9420E" w:rsidRDefault="00000000">
            <w:pPr>
              <w:rPr>
                <w:sz w:val="16"/>
                <w:lang w:val="es-CR"/>
              </w:rPr>
            </w:pPr>
            <w:r w:rsidRPr="00D9420E">
              <w:rPr>
                <w:sz w:val="16"/>
                <w:lang w:val="es-CR"/>
              </w:rPr>
              <w:t xml:space="preserve">□ Se adjunta copia firmada por el paciente o representante legal   □ No aplica (justificar): </w:t>
            </w:r>
          </w:p>
          <w:p w14:paraId="2AB5F036" w14:textId="77777777" w:rsidR="00D9420E" w:rsidRDefault="00D9420E">
            <w:pPr>
              <w:rPr>
                <w:sz w:val="16"/>
                <w:lang w:val="es-CR"/>
              </w:rPr>
            </w:pPr>
          </w:p>
          <w:p w14:paraId="767E2EB6" w14:textId="77777777" w:rsidR="00D9420E" w:rsidRDefault="00D9420E">
            <w:pPr>
              <w:rPr>
                <w:sz w:val="16"/>
                <w:lang w:val="es-CR"/>
              </w:rPr>
            </w:pPr>
          </w:p>
          <w:p w14:paraId="7C58ADDA" w14:textId="5EA1FA10" w:rsidR="00034994" w:rsidRPr="00D9420E" w:rsidRDefault="00000000">
            <w:pPr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>__________________________</w:t>
            </w:r>
            <w:r w:rsidR="00D9420E">
              <w:rPr>
                <w:sz w:val="16"/>
                <w:lang w:val="es-CR"/>
              </w:rPr>
              <w:t>________________________________________________________________</w:t>
            </w:r>
          </w:p>
        </w:tc>
      </w:tr>
      <w:tr w:rsidR="00034994" w:rsidRPr="007446EC" w14:paraId="330E1251" w14:textId="77777777">
        <w:trPr>
          <w:gridAfter w:val="1"/>
          <w:wAfter w:w="38" w:type="dxa"/>
          <w:cantSplit/>
          <w:jc w:val="center"/>
        </w:trPr>
        <w:tc>
          <w:tcPr>
            <w:tcW w:w="10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6C37C85A" w14:textId="77777777" w:rsidR="00034994" w:rsidRPr="00D9420E" w:rsidRDefault="00000000">
            <w:pPr>
              <w:rPr>
                <w:lang w:val="es-CR"/>
              </w:rPr>
            </w:pPr>
            <w:r w:rsidRPr="00D9420E">
              <w:rPr>
                <w:b/>
                <w:sz w:val="20"/>
                <w:lang w:val="es-CR"/>
              </w:rPr>
              <w:t>5. DIAGNÓSTICO, CONDICIÓN CLÍNICA Y EPICRISIS</w:t>
            </w:r>
          </w:p>
        </w:tc>
      </w:tr>
    </w:tbl>
    <w:p w14:paraId="3DE17D60" w14:textId="77777777" w:rsidR="00034994" w:rsidRPr="00D9420E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32"/>
        <w:gridCol w:w="3240"/>
        <w:gridCol w:w="2232"/>
        <w:gridCol w:w="3240"/>
        <w:gridCol w:w="38"/>
      </w:tblGrid>
      <w:tr w:rsidR="00034994" w14:paraId="55BFB8E0" w14:textId="77777777" w:rsidTr="00D9420E">
        <w:trPr>
          <w:cantSplit/>
          <w:trHeight w:val="576"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2710C81" w14:textId="689EC051" w:rsidR="00034994" w:rsidRPr="00D9420E" w:rsidRDefault="00CB66B3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Diagnóstico</w:t>
            </w:r>
            <w:proofErr w:type="spellEnd"/>
            <w:r w:rsidRPr="00D9420E">
              <w:rPr>
                <w:b/>
                <w:bCs/>
                <w:sz w:val="16"/>
              </w:rPr>
              <w:t xml:space="preserve"> principal: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5F99F4F" w14:textId="77777777" w:rsidR="00034994" w:rsidRPr="00D9420E" w:rsidRDefault="00034994">
            <w:pPr>
              <w:rPr>
                <w:b/>
                <w:bCs/>
              </w:rPr>
            </w:pPr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461697F" w14:textId="77777777" w:rsidR="00034994" w:rsidRPr="00D9420E" w:rsidRDefault="00000000">
            <w:pPr>
              <w:rPr>
                <w:b/>
                <w:bCs/>
              </w:rPr>
            </w:pPr>
            <w:r w:rsidRPr="00D9420E">
              <w:rPr>
                <w:b/>
                <w:bCs/>
                <w:sz w:val="16"/>
              </w:rPr>
              <w:t xml:space="preserve">Estadio / </w:t>
            </w:r>
            <w:proofErr w:type="spellStart"/>
            <w:r w:rsidRPr="00D9420E">
              <w:rPr>
                <w:b/>
                <w:bCs/>
                <w:sz w:val="16"/>
              </w:rPr>
              <w:t>gravedad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3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8191822" w14:textId="77777777" w:rsidR="00034994" w:rsidRDefault="00034994"/>
        </w:tc>
      </w:tr>
      <w:tr w:rsidR="00034994" w14:paraId="792A954D" w14:textId="77777777" w:rsidTr="00D9420E">
        <w:trPr>
          <w:cantSplit/>
          <w:trHeight w:val="576"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90CDC06" w14:textId="77777777" w:rsidR="00034994" w:rsidRPr="00D9420E" w:rsidRDefault="00000000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Objetivo</w:t>
            </w:r>
            <w:proofErr w:type="spellEnd"/>
            <w:r w:rsidRPr="00D9420E">
              <w:rPr>
                <w:b/>
                <w:bCs/>
                <w:sz w:val="16"/>
              </w:rPr>
              <w:t xml:space="preserve"> </w:t>
            </w:r>
            <w:proofErr w:type="spellStart"/>
            <w:r w:rsidRPr="00D9420E">
              <w:rPr>
                <w:b/>
                <w:bCs/>
                <w:sz w:val="16"/>
              </w:rPr>
              <w:t>terapéutico</w:t>
            </w:r>
            <w:proofErr w:type="spellEnd"/>
            <w:r w:rsidRPr="00D9420E">
              <w:rPr>
                <w:b/>
                <w:bCs/>
                <w:sz w:val="16"/>
              </w:rPr>
              <w:t xml:space="preserve"> individual:</w:t>
            </w:r>
          </w:p>
        </w:tc>
        <w:tc>
          <w:tcPr>
            <w:tcW w:w="87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D61BA09" w14:textId="77777777" w:rsidR="00034994" w:rsidRDefault="00034994"/>
        </w:tc>
      </w:tr>
      <w:tr w:rsidR="00034994" w14:paraId="2BE513DC" w14:textId="77777777" w:rsidTr="00D9420E">
        <w:trPr>
          <w:cantSplit/>
          <w:trHeight w:val="1368"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1AEA75A" w14:textId="77777777" w:rsidR="00034994" w:rsidRPr="00D9420E" w:rsidRDefault="00000000">
            <w:pPr>
              <w:rPr>
                <w:b/>
                <w:bCs/>
              </w:rPr>
            </w:pPr>
            <w:proofErr w:type="spellStart"/>
            <w:r w:rsidRPr="00D9420E">
              <w:rPr>
                <w:b/>
                <w:bCs/>
                <w:sz w:val="16"/>
              </w:rPr>
              <w:t>Epicrisis</w:t>
            </w:r>
            <w:proofErr w:type="spellEnd"/>
            <w:r w:rsidRPr="00D9420E">
              <w:rPr>
                <w:b/>
                <w:bCs/>
                <w:sz w:val="16"/>
              </w:rPr>
              <w:t xml:space="preserve"> </w:t>
            </w:r>
            <w:proofErr w:type="spellStart"/>
            <w:r w:rsidRPr="00D9420E">
              <w:rPr>
                <w:b/>
                <w:bCs/>
                <w:sz w:val="16"/>
              </w:rPr>
              <w:t>cronológica</w:t>
            </w:r>
            <w:proofErr w:type="spellEnd"/>
            <w:r w:rsidRPr="00D9420E">
              <w:rPr>
                <w:b/>
                <w:bCs/>
                <w:sz w:val="16"/>
              </w:rPr>
              <w:t>:</w:t>
            </w:r>
          </w:p>
        </w:tc>
        <w:tc>
          <w:tcPr>
            <w:tcW w:w="87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DCB8E31" w14:textId="77777777" w:rsidR="00034994" w:rsidRDefault="00034994"/>
          <w:p w14:paraId="0E082029" w14:textId="77777777" w:rsidR="00D9420E" w:rsidRDefault="00D9420E"/>
          <w:p w14:paraId="222CB8DD" w14:textId="77777777" w:rsidR="00D9420E" w:rsidRDefault="00D9420E"/>
          <w:p w14:paraId="6E191257" w14:textId="77777777" w:rsidR="00D9420E" w:rsidRDefault="00D9420E"/>
          <w:p w14:paraId="2E361478" w14:textId="77777777" w:rsidR="00D9420E" w:rsidRDefault="00D9420E"/>
          <w:p w14:paraId="27B8C510" w14:textId="77777777" w:rsidR="00D9420E" w:rsidRDefault="00D9420E"/>
          <w:p w14:paraId="438856A3" w14:textId="77777777" w:rsidR="00D9420E" w:rsidRDefault="00D9420E"/>
          <w:p w14:paraId="5A3C9E45" w14:textId="77777777" w:rsidR="00D9420E" w:rsidRDefault="00D9420E"/>
          <w:p w14:paraId="62D4331A" w14:textId="77777777" w:rsidR="00D9420E" w:rsidRDefault="00D9420E"/>
          <w:p w14:paraId="3FD501A2" w14:textId="77777777" w:rsidR="00D9420E" w:rsidRDefault="00D9420E"/>
          <w:p w14:paraId="1B308307" w14:textId="77777777" w:rsidR="00D9420E" w:rsidRDefault="00D9420E"/>
          <w:p w14:paraId="625CB556" w14:textId="77777777" w:rsidR="00D9420E" w:rsidRDefault="00D9420E"/>
          <w:p w14:paraId="5457159D" w14:textId="77777777" w:rsidR="00D9420E" w:rsidRDefault="00D9420E"/>
        </w:tc>
      </w:tr>
      <w:tr w:rsidR="00034994" w:rsidRPr="007446EC" w14:paraId="0728AB83" w14:textId="77777777">
        <w:trPr>
          <w:gridAfter w:val="1"/>
          <w:wAfter w:w="38" w:type="dxa"/>
          <w:cantSplit/>
          <w:jc w:val="center"/>
        </w:trPr>
        <w:tc>
          <w:tcPr>
            <w:tcW w:w="109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0E37A103" w14:textId="77777777" w:rsidR="00034994" w:rsidRPr="00D9420E" w:rsidRDefault="00000000">
            <w:pPr>
              <w:rPr>
                <w:lang w:val="es-CR"/>
              </w:rPr>
            </w:pPr>
            <w:r w:rsidRPr="00D9420E">
              <w:rPr>
                <w:b/>
                <w:sz w:val="20"/>
                <w:lang w:val="es-CR"/>
              </w:rPr>
              <w:t>6. TRATAMIENTOS PREVIOS, ACTUALES Y ALTERNATIVAS INSTITUCIONALES</w:t>
            </w:r>
          </w:p>
        </w:tc>
      </w:tr>
    </w:tbl>
    <w:p w14:paraId="3E4875A4" w14:textId="77777777" w:rsidR="00034994" w:rsidRPr="00D9420E" w:rsidRDefault="00034994">
      <w:pPr>
        <w:rPr>
          <w:lang w:val="es-CR"/>
        </w:rPr>
      </w:pPr>
    </w:p>
    <w:p w14:paraId="7CD5DF21" w14:textId="77777777" w:rsidR="00034994" w:rsidRDefault="00000000">
      <w:pPr>
        <w:jc w:val="both"/>
        <w:rPr>
          <w:sz w:val="16"/>
          <w:lang w:val="es-CR"/>
        </w:rPr>
      </w:pPr>
      <w:r w:rsidRPr="00D9420E">
        <w:rPr>
          <w:sz w:val="16"/>
          <w:lang w:val="es-CR"/>
        </w:rPr>
        <w:t>Documente las alternativas utilizadas para la condición clínica, incluyendo dosis máxima o adecuada, duración, respuesta, intolerancia, contraindicación o motivo de no utilización. En continuaciones, incluya el tratamiento solicitado y la respuesta obtenida.</w:t>
      </w:r>
    </w:p>
    <w:p w14:paraId="0140EAFF" w14:textId="77777777" w:rsidR="00D9420E" w:rsidRPr="00D9420E" w:rsidRDefault="00D9420E">
      <w:pPr>
        <w:jc w:val="both"/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44"/>
        <w:gridCol w:w="1368"/>
        <w:gridCol w:w="1440"/>
        <w:gridCol w:w="1296"/>
        <w:gridCol w:w="2088"/>
        <w:gridCol w:w="2808"/>
        <w:gridCol w:w="38"/>
      </w:tblGrid>
      <w:tr w:rsidR="00034994" w:rsidRPr="007446EC" w14:paraId="34DE7AAF" w14:textId="77777777">
        <w:trPr>
          <w:cantSplit/>
          <w:tblHeader/>
          <w:jc w:val="center"/>
        </w:trPr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3DDEAED" w14:textId="77777777" w:rsidR="00034994" w:rsidRDefault="00000000">
            <w:pPr>
              <w:jc w:val="center"/>
            </w:pPr>
            <w:proofErr w:type="spellStart"/>
            <w:r>
              <w:rPr>
                <w:b/>
                <w:sz w:val="16"/>
              </w:rPr>
              <w:t>Medicamento</w:t>
            </w:r>
            <w:proofErr w:type="spellEnd"/>
            <w:r>
              <w:rPr>
                <w:b/>
                <w:sz w:val="16"/>
              </w:rPr>
              <w:t xml:space="preserve"> / </w:t>
            </w:r>
            <w:proofErr w:type="spellStart"/>
            <w:r>
              <w:rPr>
                <w:b/>
                <w:sz w:val="16"/>
              </w:rPr>
              <w:t>intervención</w:t>
            </w:r>
            <w:proofErr w:type="spellEnd"/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38A5C57" w14:textId="77777777" w:rsidR="00034994" w:rsidRDefault="00000000">
            <w:pPr>
              <w:jc w:val="center"/>
            </w:pPr>
            <w:proofErr w:type="spellStart"/>
            <w:r>
              <w:rPr>
                <w:b/>
                <w:sz w:val="16"/>
              </w:rPr>
              <w:t>Fecha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inicio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E055211" w14:textId="77777777" w:rsidR="00034994" w:rsidRDefault="00000000">
            <w:pPr>
              <w:jc w:val="center"/>
            </w:pPr>
            <w:proofErr w:type="spellStart"/>
            <w:r>
              <w:rPr>
                <w:b/>
                <w:sz w:val="16"/>
              </w:rPr>
              <w:t>Dosis</w:t>
            </w:r>
            <w:proofErr w:type="spellEnd"/>
            <w:r>
              <w:rPr>
                <w:b/>
                <w:sz w:val="16"/>
              </w:rPr>
              <w:t xml:space="preserve"> y </w:t>
            </w:r>
            <w:proofErr w:type="spellStart"/>
            <w:r>
              <w:rPr>
                <w:b/>
                <w:sz w:val="16"/>
              </w:rPr>
              <w:t>duración</w:t>
            </w:r>
            <w:proofErr w:type="spellEnd"/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D2A358F" w14:textId="77777777" w:rsidR="00034994" w:rsidRDefault="00000000">
            <w:pPr>
              <w:jc w:val="center"/>
            </w:pPr>
            <w:proofErr w:type="spellStart"/>
            <w:r>
              <w:rPr>
                <w:b/>
                <w:sz w:val="16"/>
              </w:rPr>
              <w:t>Fecha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suspensión</w:t>
            </w:r>
            <w:proofErr w:type="spellEnd"/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755918F" w14:textId="77777777" w:rsidR="00034994" w:rsidRDefault="00000000">
            <w:pPr>
              <w:jc w:val="center"/>
            </w:pPr>
            <w:r>
              <w:rPr>
                <w:b/>
                <w:sz w:val="16"/>
              </w:rPr>
              <w:t xml:space="preserve">Respuesta / </w:t>
            </w:r>
            <w:proofErr w:type="spellStart"/>
            <w:r>
              <w:rPr>
                <w:b/>
                <w:sz w:val="16"/>
              </w:rPr>
              <w:t>toxicidad</w:t>
            </w:r>
            <w:proofErr w:type="spellEnd"/>
          </w:p>
        </w:tc>
        <w:tc>
          <w:tcPr>
            <w:tcW w:w="27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8BDCFEC" w14:textId="77777777" w:rsidR="00034994" w:rsidRPr="00D9420E" w:rsidRDefault="00000000">
            <w:pPr>
              <w:jc w:val="center"/>
              <w:rPr>
                <w:lang w:val="es-CR"/>
              </w:rPr>
            </w:pPr>
            <w:r w:rsidRPr="00D9420E">
              <w:rPr>
                <w:b/>
                <w:sz w:val="16"/>
                <w:lang w:val="es-CR"/>
              </w:rPr>
              <w:t>Motivo de suspensión o de no uso</w:t>
            </w:r>
          </w:p>
        </w:tc>
      </w:tr>
      <w:tr w:rsidR="00034994" w:rsidRPr="007446EC" w14:paraId="31BC82EF" w14:textId="77777777">
        <w:trPr>
          <w:cantSplit/>
          <w:trHeight w:val="634"/>
          <w:jc w:val="center"/>
        </w:trPr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6155F45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CF4AFCA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2088411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BBF560B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654C3FB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27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CEF41CF" w14:textId="77777777" w:rsidR="00034994" w:rsidRPr="00D9420E" w:rsidRDefault="00034994">
            <w:pPr>
              <w:rPr>
                <w:lang w:val="es-CR"/>
              </w:rPr>
            </w:pPr>
          </w:p>
        </w:tc>
      </w:tr>
      <w:tr w:rsidR="00034994" w:rsidRPr="007446EC" w14:paraId="2C67352E" w14:textId="77777777">
        <w:trPr>
          <w:cantSplit/>
          <w:trHeight w:val="634"/>
          <w:jc w:val="center"/>
        </w:trPr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7F7D17C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92C4089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1B4B457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C774F03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81F0506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27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910966B" w14:textId="77777777" w:rsidR="00034994" w:rsidRPr="00D9420E" w:rsidRDefault="00034994">
            <w:pPr>
              <w:rPr>
                <w:lang w:val="es-CR"/>
              </w:rPr>
            </w:pPr>
          </w:p>
        </w:tc>
      </w:tr>
      <w:tr w:rsidR="00034994" w:rsidRPr="007446EC" w14:paraId="0F01E1F6" w14:textId="77777777">
        <w:trPr>
          <w:cantSplit/>
          <w:trHeight w:val="634"/>
          <w:jc w:val="center"/>
        </w:trPr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E6FE2EE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561874B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9904959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F5AB3F8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5B72CBB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27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F3BAA52" w14:textId="77777777" w:rsidR="00034994" w:rsidRPr="00D9420E" w:rsidRDefault="00034994">
            <w:pPr>
              <w:rPr>
                <w:lang w:val="es-CR"/>
              </w:rPr>
            </w:pPr>
          </w:p>
        </w:tc>
      </w:tr>
      <w:tr w:rsidR="00034994" w:rsidRPr="007446EC" w14:paraId="66777940" w14:textId="77777777">
        <w:trPr>
          <w:cantSplit/>
          <w:trHeight w:val="634"/>
          <w:jc w:val="center"/>
        </w:trPr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646497F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17E70A4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AB425CF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C1B550E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F9AF8A4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27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7417D7A" w14:textId="77777777" w:rsidR="00034994" w:rsidRPr="00D9420E" w:rsidRDefault="00034994">
            <w:pPr>
              <w:rPr>
                <w:lang w:val="es-CR"/>
              </w:rPr>
            </w:pPr>
          </w:p>
        </w:tc>
      </w:tr>
      <w:tr w:rsidR="00034994" w:rsidRPr="007446EC" w14:paraId="378DE53A" w14:textId="77777777">
        <w:trPr>
          <w:cantSplit/>
          <w:trHeight w:val="634"/>
          <w:jc w:val="center"/>
        </w:trPr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073747A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8483933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5C71AF1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26158FC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B9F6F52" w14:textId="77777777" w:rsidR="00034994" w:rsidRPr="00D9420E" w:rsidRDefault="00034994">
            <w:pPr>
              <w:rPr>
                <w:lang w:val="es-CR"/>
              </w:rPr>
            </w:pPr>
          </w:p>
        </w:tc>
        <w:tc>
          <w:tcPr>
            <w:tcW w:w="27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E7E8A56" w14:textId="77777777" w:rsidR="00034994" w:rsidRPr="00D9420E" w:rsidRDefault="00034994">
            <w:pPr>
              <w:rPr>
                <w:lang w:val="es-CR"/>
              </w:rPr>
            </w:pPr>
          </w:p>
        </w:tc>
      </w:tr>
      <w:tr w:rsidR="00034994" w:rsidRPr="007446EC" w14:paraId="5E242065" w14:textId="77777777">
        <w:trPr>
          <w:gridAfter w:val="1"/>
          <w:wAfter w:w="38" w:type="dxa"/>
          <w:cantSplit/>
          <w:jc w:val="center"/>
        </w:trPr>
        <w:tc>
          <w:tcPr>
            <w:tcW w:w="109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599FAFB2" w14:textId="77777777" w:rsidR="00034994" w:rsidRPr="00AE2E85" w:rsidRDefault="00000000">
            <w:pPr>
              <w:rPr>
                <w:sz w:val="18"/>
                <w:szCs w:val="20"/>
                <w:lang w:val="es-CR"/>
              </w:rPr>
            </w:pPr>
            <w:r w:rsidRPr="00AE2E85">
              <w:rPr>
                <w:b/>
                <w:sz w:val="18"/>
                <w:szCs w:val="20"/>
                <w:lang w:val="es-CR"/>
              </w:rPr>
              <w:t>7. RESULTADOS OBJETIVOS Y DOCUMENTACIÓN CLÍNICA</w:t>
            </w:r>
          </w:p>
        </w:tc>
      </w:tr>
    </w:tbl>
    <w:p w14:paraId="2AFBAFA4" w14:textId="77777777" w:rsidR="00034994" w:rsidRPr="00D9420E" w:rsidRDefault="00034994">
      <w:pPr>
        <w:rPr>
          <w:lang w:val="es-CR"/>
        </w:rPr>
      </w:pPr>
    </w:p>
    <w:p w14:paraId="148DDE1A" w14:textId="77777777" w:rsidR="00034994" w:rsidRPr="00D9420E" w:rsidRDefault="00000000">
      <w:pPr>
        <w:jc w:val="both"/>
        <w:rPr>
          <w:lang w:val="es-CR"/>
        </w:rPr>
      </w:pPr>
      <w:r w:rsidRPr="00D9420E">
        <w:rPr>
          <w:sz w:val="16"/>
          <w:lang w:val="es-CR"/>
        </w:rPr>
        <w:t>Adjunte resultados de laboratorio, gabinete, escalas, evaluaciones funcionales u otros indicadores relevantes. Para solicitudes de continuación, presente resultados comparativos previos y posteriores al inicio del medicamento.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96"/>
        <w:gridCol w:w="2448"/>
        <w:gridCol w:w="2232"/>
        <w:gridCol w:w="2232"/>
        <w:gridCol w:w="2775"/>
      </w:tblGrid>
      <w:tr w:rsidR="00034994" w14:paraId="330C0FE3" w14:textId="77777777" w:rsidTr="00CB66B3">
        <w:trPr>
          <w:cantSplit/>
          <w:tblHeader/>
          <w:jc w:val="center"/>
        </w:trPr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18E55C7" w14:textId="77777777" w:rsidR="00034994" w:rsidRDefault="00000000">
            <w:pPr>
              <w:jc w:val="center"/>
            </w:pPr>
            <w:proofErr w:type="spellStart"/>
            <w:r>
              <w:rPr>
                <w:b/>
                <w:sz w:val="16"/>
              </w:rPr>
              <w:t>Fecha</w:t>
            </w:r>
            <w:proofErr w:type="spellEnd"/>
          </w:p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C7D6DF6" w14:textId="77777777" w:rsidR="00034994" w:rsidRDefault="00000000">
            <w:pPr>
              <w:jc w:val="center"/>
            </w:pPr>
            <w:proofErr w:type="spellStart"/>
            <w:r>
              <w:rPr>
                <w:b/>
                <w:sz w:val="16"/>
              </w:rPr>
              <w:t>Estudio</w:t>
            </w:r>
            <w:proofErr w:type="spellEnd"/>
            <w:r>
              <w:rPr>
                <w:b/>
                <w:sz w:val="16"/>
              </w:rPr>
              <w:t xml:space="preserve"> / </w:t>
            </w:r>
            <w:proofErr w:type="spellStart"/>
            <w:r>
              <w:rPr>
                <w:b/>
                <w:sz w:val="16"/>
              </w:rPr>
              <w:t>escala</w:t>
            </w:r>
            <w:proofErr w:type="spellEnd"/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2F058D3" w14:textId="77777777" w:rsidR="00034994" w:rsidRDefault="00000000">
            <w:pPr>
              <w:jc w:val="center"/>
            </w:pPr>
            <w:proofErr w:type="spellStart"/>
            <w:r>
              <w:rPr>
                <w:b/>
                <w:sz w:val="16"/>
              </w:rPr>
              <w:t>Resultado</w:t>
            </w:r>
            <w:proofErr w:type="spellEnd"/>
          </w:p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98C6433" w14:textId="77777777" w:rsidR="00034994" w:rsidRPr="00D9420E" w:rsidRDefault="00000000">
            <w:pPr>
              <w:jc w:val="center"/>
              <w:rPr>
                <w:lang w:val="es-CR"/>
              </w:rPr>
            </w:pPr>
            <w:r w:rsidRPr="00D9420E">
              <w:rPr>
                <w:b/>
                <w:sz w:val="16"/>
                <w:lang w:val="es-CR"/>
              </w:rPr>
              <w:t>Valor de referencia o basal</w:t>
            </w:r>
          </w:p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9ECF8A8" w14:textId="77777777" w:rsidR="00034994" w:rsidRDefault="00000000">
            <w:pPr>
              <w:jc w:val="center"/>
            </w:pPr>
            <w:proofErr w:type="spellStart"/>
            <w:r>
              <w:rPr>
                <w:b/>
                <w:sz w:val="16"/>
              </w:rPr>
              <w:t>Interpretación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clínica</w:t>
            </w:r>
            <w:proofErr w:type="spellEnd"/>
            <w:r>
              <w:rPr>
                <w:b/>
                <w:sz w:val="16"/>
              </w:rPr>
              <w:t xml:space="preserve"> / </w:t>
            </w:r>
            <w:proofErr w:type="spellStart"/>
            <w:r>
              <w:rPr>
                <w:b/>
                <w:sz w:val="16"/>
              </w:rPr>
              <w:t>tratamiento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vigente</w:t>
            </w:r>
            <w:proofErr w:type="spellEnd"/>
          </w:p>
        </w:tc>
      </w:tr>
      <w:tr w:rsidR="00034994" w14:paraId="1A086D56" w14:textId="77777777" w:rsidTr="00CB66B3">
        <w:trPr>
          <w:cantSplit/>
          <w:trHeight w:val="634"/>
          <w:jc w:val="center"/>
        </w:trPr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0CA3C8C" w14:textId="77777777" w:rsidR="00034994" w:rsidRDefault="00034994"/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981B2D5" w14:textId="77777777" w:rsidR="00034994" w:rsidRDefault="00034994"/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FB6657B" w14:textId="77777777" w:rsidR="00034994" w:rsidRDefault="00034994"/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35FD9D4" w14:textId="77777777" w:rsidR="00034994" w:rsidRDefault="00034994"/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F34720E" w14:textId="77777777" w:rsidR="00034994" w:rsidRDefault="00034994"/>
        </w:tc>
      </w:tr>
      <w:tr w:rsidR="00034994" w14:paraId="00D29309" w14:textId="77777777" w:rsidTr="00CB66B3">
        <w:trPr>
          <w:cantSplit/>
          <w:trHeight w:val="634"/>
          <w:jc w:val="center"/>
        </w:trPr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0574599" w14:textId="77777777" w:rsidR="00034994" w:rsidRDefault="00034994"/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F15D1C1" w14:textId="77777777" w:rsidR="00034994" w:rsidRDefault="00034994"/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31CA46B" w14:textId="77777777" w:rsidR="00034994" w:rsidRDefault="00034994"/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CDC6567" w14:textId="77777777" w:rsidR="00034994" w:rsidRDefault="00034994"/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E2AF3A9" w14:textId="77777777" w:rsidR="00034994" w:rsidRDefault="00034994"/>
        </w:tc>
      </w:tr>
      <w:tr w:rsidR="00034994" w14:paraId="0E7F738C" w14:textId="77777777" w:rsidTr="00CB66B3">
        <w:trPr>
          <w:cantSplit/>
          <w:trHeight w:val="634"/>
          <w:jc w:val="center"/>
        </w:trPr>
        <w:tc>
          <w:tcPr>
            <w:tcW w:w="1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95F5E78" w14:textId="77777777" w:rsidR="00034994" w:rsidRDefault="00034994"/>
        </w:tc>
        <w:tc>
          <w:tcPr>
            <w:tcW w:w="2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AB7DCCA" w14:textId="77777777" w:rsidR="00034994" w:rsidRDefault="00034994"/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A9E0365" w14:textId="77777777" w:rsidR="00034994" w:rsidRDefault="00034994"/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AF4F8EE" w14:textId="77777777" w:rsidR="00034994" w:rsidRDefault="00034994"/>
        </w:tc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2E1E8B3" w14:textId="77777777" w:rsidR="00034994" w:rsidRDefault="00034994"/>
          <w:p w14:paraId="3D9073CC" w14:textId="77777777" w:rsidR="00CB66B3" w:rsidRDefault="00CB66B3"/>
          <w:p w14:paraId="350A9BDD" w14:textId="77777777" w:rsidR="00CB66B3" w:rsidRDefault="00CB66B3"/>
          <w:p w14:paraId="52FEA7FD" w14:textId="77777777" w:rsidR="00CB66B3" w:rsidRDefault="00CB66B3"/>
        </w:tc>
      </w:tr>
    </w:tbl>
    <w:p w14:paraId="24F2B638" w14:textId="77777777" w:rsidR="00034994" w:rsidRPr="00D9420E" w:rsidRDefault="00000000">
      <w:pPr>
        <w:rPr>
          <w:lang w:val="es-CR"/>
        </w:rPr>
      </w:pPr>
      <w:r w:rsidRPr="00D9420E">
        <w:rPr>
          <w:lang w:val="es-CR"/>
        </w:rPr>
        <w:br w:type="page"/>
      </w:r>
    </w:p>
    <w:p w14:paraId="76057394" w14:textId="77777777" w:rsidR="00034994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AE2E85" w:rsidRPr="007446EC" w14:paraId="067F2B91" w14:textId="77777777" w:rsidTr="00DC396F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/>
          </w:tcPr>
          <w:p w14:paraId="1B3CCC88" w14:textId="77777777" w:rsidR="00AE2E85" w:rsidRPr="009A592B" w:rsidRDefault="00AE2E85" w:rsidP="00DC396F">
            <w:pPr>
              <w:rPr>
                <w:lang w:val="es-CR"/>
              </w:rPr>
            </w:pPr>
            <w:r w:rsidRPr="009A592B">
              <w:rPr>
                <w:b/>
                <w:sz w:val="18"/>
                <w:lang w:val="es-CR"/>
              </w:rPr>
              <w:t>8. JUSTIFICACIÓN BASADA EN EVIDENCI</w:t>
            </w:r>
            <w:r>
              <w:rPr>
                <w:b/>
                <w:sz w:val="18"/>
                <w:lang w:val="es-CR"/>
              </w:rPr>
              <w:t>A Y</w:t>
            </w:r>
            <w:r w:rsidRPr="009A592B">
              <w:rPr>
                <w:b/>
                <w:sz w:val="18"/>
                <w:lang w:val="es-CR"/>
              </w:rPr>
              <w:t xml:space="preserve"> BALANCE BENEFICIO-RIESGO </w:t>
            </w:r>
          </w:p>
        </w:tc>
      </w:tr>
    </w:tbl>
    <w:p w14:paraId="57B708F4" w14:textId="77777777" w:rsidR="00AE2E85" w:rsidRPr="009A592B" w:rsidRDefault="00AE2E85" w:rsidP="00AE2E85">
      <w:pPr>
        <w:spacing w:line="120" w:lineRule="auto"/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AE2E85" w14:paraId="46AB332B" w14:textId="77777777" w:rsidTr="00DC396F">
        <w:trPr>
          <w:cantSplit/>
          <w:trHeight w:val="1512"/>
          <w:jc w:val="center"/>
        </w:trPr>
        <w:tc>
          <w:tcPr>
            <w:tcW w:w="10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3DF6A16" w14:textId="77777777" w:rsidR="00AE2E85" w:rsidRDefault="00AE2E85" w:rsidP="00DC396F">
            <w:pPr>
              <w:rPr>
                <w:i/>
              </w:rPr>
            </w:pPr>
            <w:r w:rsidRPr="009A592B">
              <w:rPr>
                <w:b/>
                <w:lang w:val="es-CR"/>
              </w:rPr>
              <w:t xml:space="preserve">Síntesis de la evidencia aplicable: </w:t>
            </w:r>
            <w:r w:rsidRPr="009A592B">
              <w:rPr>
                <w:i/>
                <w:lang w:val="es-CR"/>
              </w:rPr>
              <w:t xml:space="preserve">describa eficacia, seguridad, calidad de la evidencia y aplicabilidad al caso. </w:t>
            </w:r>
            <w:proofErr w:type="spellStart"/>
            <w:r>
              <w:rPr>
                <w:i/>
              </w:rPr>
              <w:t>Adjunte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bibliografía</w:t>
            </w:r>
            <w:proofErr w:type="spellEnd"/>
            <w:r>
              <w:rPr>
                <w:i/>
              </w:rPr>
              <w:t>.</w:t>
            </w:r>
          </w:p>
          <w:p w14:paraId="4CF5819E" w14:textId="77777777" w:rsidR="00AE2E85" w:rsidRDefault="00AE2E85" w:rsidP="00DC396F">
            <w:pPr>
              <w:rPr>
                <w:i/>
              </w:rPr>
            </w:pPr>
          </w:p>
          <w:p w14:paraId="017A6A03" w14:textId="77777777" w:rsidR="00AE2E85" w:rsidRDefault="00AE2E85" w:rsidP="00DC396F">
            <w:pPr>
              <w:rPr>
                <w:i/>
              </w:rPr>
            </w:pPr>
          </w:p>
          <w:p w14:paraId="50419FE0" w14:textId="77777777" w:rsidR="00AE2E85" w:rsidRDefault="00AE2E85" w:rsidP="00DC396F">
            <w:pPr>
              <w:rPr>
                <w:i/>
              </w:rPr>
            </w:pPr>
          </w:p>
          <w:p w14:paraId="009F235B" w14:textId="77777777" w:rsidR="00AE2E85" w:rsidRDefault="00AE2E85" w:rsidP="00DC396F">
            <w:pPr>
              <w:rPr>
                <w:i/>
              </w:rPr>
            </w:pPr>
          </w:p>
          <w:p w14:paraId="741C03DE" w14:textId="77777777" w:rsidR="00AE2E85" w:rsidRDefault="00AE2E85" w:rsidP="00DC396F">
            <w:pPr>
              <w:rPr>
                <w:i/>
              </w:rPr>
            </w:pPr>
          </w:p>
          <w:p w14:paraId="71CD431F" w14:textId="77777777" w:rsidR="00AE2E85" w:rsidRDefault="00AE2E85" w:rsidP="00DC396F">
            <w:pPr>
              <w:rPr>
                <w:i/>
              </w:rPr>
            </w:pPr>
          </w:p>
          <w:p w14:paraId="6A950228" w14:textId="77777777" w:rsidR="00AE2E85" w:rsidRDefault="00AE2E85" w:rsidP="00DC396F">
            <w:pPr>
              <w:rPr>
                <w:i/>
              </w:rPr>
            </w:pPr>
          </w:p>
          <w:p w14:paraId="7180A925" w14:textId="77777777" w:rsidR="00AE2E85" w:rsidRDefault="00AE2E85" w:rsidP="00DC396F">
            <w:pPr>
              <w:rPr>
                <w:i/>
              </w:rPr>
            </w:pPr>
          </w:p>
          <w:p w14:paraId="6FE5F0DE" w14:textId="77777777" w:rsidR="00AE2E85" w:rsidRDefault="00AE2E85" w:rsidP="00DC396F">
            <w:pPr>
              <w:rPr>
                <w:i/>
              </w:rPr>
            </w:pPr>
          </w:p>
          <w:p w14:paraId="63565B60" w14:textId="77777777" w:rsidR="00AE2E85" w:rsidRDefault="00AE2E85" w:rsidP="00DC396F">
            <w:pPr>
              <w:rPr>
                <w:i/>
              </w:rPr>
            </w:pPr>
          </w:p>
          <w:p w14:paraId="02FC4CEB" w14:textId="77777777" w:rsidR="00AE2E85" w:rsidRDefault="00AE2E85" w:rsidP="00DC396F">
            <w:pPr>
              <w:rPr>
                <w:i/>
              </w:rPr>
            </w:pPr>
          </w:p>
          <w:p w14:paraId="241F7B16" w14:textId="77777777" w:rsidR="00AE2E85" w:rsidRDefault="00AE2E85" w:rsidP="00DC396F">
            <w:pPr>
              <w:rPr>
                <w:i/>
              </w:rPr>
            </w:pPr>
          </w:p>
          <w:p w14:paraId="66C1B8CF" w14:textId="77777777" w:rsidR="00AE2E85" w:rsidRDefault="00AE2E85" w:rsidP="00DC396F">
            <w:pPr>
              <w:rPr>
                <w:i/>
              </w:rPr>
            </w:pPr>
          </w:p>
          <w:p w14:paraId="30DBC86C" w14:textId="77777777" w:rsidR="00AE2E85" w:rsidRDefault="00AE2E85" w:rsidP="00DC396F">
            <w:pPr>
              <w:rPr>
                <w:i/>
              </w:rPr>
            </w:pPr>
          </w:p>
          <w:p w14:paraId="6163A483" w14:textId="77777777" w:rsidR="00AE2E85" w:rsidRDefault="00AE2E85" w:rsidP="00DC396F"/>
        </w:tc>
      </w:tr>
    </w:tbl>
    <w:p w14:paraId="5FCA4B27" w14:textId="77777777" w:rsidR="00AE2E85" w:rsidRDefault="00AE2E85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</w:tblGrid>
      <w:tr w:rsidR="00034994" w14:paraId="27CC9BBE" w14:textId="77777777" w:rsidTr="00F61AAE">
        <w:trPr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52A53AC6" w14:textId="07E210E9" w:rsidR="00034994" w:rsidRPr="00AE2E85" w:rsidRDefault="00F61AAE">
            <w:pPr>
              <w:rPr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9</w:t>
            </w:r>
            <w:r w:rsidRPr="00AE2E85">
              <w:rPr>
                <w:b/>
                <w:sz w:val="18"/>
                <w:szCs w:val="20"/>
              </w:rPr>
              <w:t>. DECLARACIÓN DEL MÉDICO PRESCRIPTOR</w:t>
            </w:r>
          </w:p>
        </w:tc>
      </w:tr>
    </w:tbl>
    <w:p w14:paraId="6F7F8B62" w14:textId="77777777" w:rsidR="00034994" w:rsidRDefault="0003499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44"/>
        <w:gridCol w:w="38"/>
      </w:tblGrid>
      <w:tr w:rsidR="00034994" w:rsidRPr="007446EC" w14:paraId="75E9B557" w14:textId="77777777" w:rsidTr="00D9420E">
        <w:trPr>
          <w:cantSplit/>
          <w:trHeight w:val="1512"/>
          <w:jc w:val="center"/>
        </w:trPr>
        <w:tc>
          <w:tcPr>
            <w:tcW w:w="10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B1313C2" w14:textId="77777777" w:rsidR="00034994" w:rsidRPr="00D9420E" w:rsidRDefault="00000000">
            <w:pPr>
              <w:jc w:val="both"/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>Declaro que la información consignada es veraz, completa y corresponde al estado clínico actual del paciente; que esta solicitud se realiza sin conflicto de interés que comprometa la imparcialidad de la información; que he valorado las alternativas institucionales disponibles; y que me comprometo a documentar objetivamente la evolución, eficacia, seguridad y adherencia al tratamiento. En caso de uso fuera de indicación oficial, declaro que expliqué al paciente o a su representante legal la naturaleza excepcional del tratamiento, sus beneficios esperados, riesgos, incertidumbres y alternativas, y que se obtuvo el consentimiento informado correspondiente.</w:t>
            </w:r>
          </w:p>
        </w:tc>
      </w:tr>
      <w:tr w:rsidR="00034994" w14:paraId="7BD7D05A" w14:textId="77777777" w:rsidTr="00D9420E">
        <w:trPr>
          <w:cantSplit/>
          <w:jc w:val="center"/>
        </w:trPr>
        <w:tc>
          <w:tcPr>
            <w:tcW w:w="10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1DECFD5" w14:textId="2DEDD57F" w:rsidR="00034994" w:rsidRDefault="00000000">
            <w:r>
              <w:rPr>
                <w:sz w:val="16"/>
              </w:rPr>
              <w:t xml:space="preserve">Nombre: ____________________________________  Código: ______________  Firma: _________________________  </w:t>
            </w:r>
            <w:proofErr w:type="spellStart"/>
            <w:r>
              <w:rPr>
                <w:sz w:val="16"/>
              </w:rPr>
              <w:t>Fecha</w:t>
            </w:r>
            <w:proofErr w:type="spellEnd"/>
            <w:r>
              <w:rPr>
                <w:sz w:val="16"/>
              </w:rPr>
              <w:t>: ____/____/________</w:t>
            </w:r>
          </w:p>
        </w:tc>
      </w:tr>
      <w:tr w:rsidR="00034994" w:rsidRPr="007446EC" w14:paraId="78607667" w14:textId="77777777">
        <w:trPr>
          <w:gridAfter w:val="1"/>
          <w:wAfter w:w="38" w:type="dxa"/>
          <w:cantSplit/>
          <w:jc w:val="center"/>
        </w:trPr>
        <w:tc>
          <w:tcPr>
            <w:tcW w:w="10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4F5"/>
          </w:tcPr>
          <w:p w14:paraId="4508A9A2" w14:textId="48E8BF9B" w:rsidR="00034994" w:rsidRPr="00AE2E85" w:rsidRDefault="00ED2CCF">
            <w:pPr>
              <w:rPr>
                <w:sz w:val="18"/>
                <w:szCs w:val="20"/>
                <w:lang w:val="es-CR"/>
              </w:rPr>
            </w:pPr>
            <w:r>
              <w:rPr>
                <w:b/>
                <w:sz w:val="18"/>
                <w:szCs w:val="20"/>
                <w:lang w:val="es-CR"/>
              </w:rPr>
              <w:t>10</w:t>
            </w:r>
            <w:r w:rsidRPr="00AE2E85">
              <w:rPr>
                <w:b/>
                <w:sz w:val="18"/>
                <w:szCs w:val="20"/>
                <w:lang w:val="es-CR"/>
              </w:rPr>
              <w:t>. CRITERIO DEL COMITÉ LOCAL DE FARMACOTERAPIA (CLF)</w:t>
            </w:r>
          </w:p>
        </w:tc>
      </w:tr>
    </w:tbl>
    <w:p w14:paraId="27AB435B" w14:textId="77777777" w:rsidR="00034994" w:rsidRPr="00D9420E" w:rsidRDefault="00034994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32"/>
        <w:gridCol w:w="3168"/>
        <w:gridCol w:w="2232"/>
        <w:gridCol w:w="3240"/>
      </w:tblGrid>
      <w:tr w:rsidR="00034994" w:rsidRPr="007446EC" w14:paraId="77ECDFDB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043D04C" w14:textId="77777777" w:rsidR="00034994" w:rsidRPr="00AE2E85" w:rsidRDefault="00000000">
            <w:pPr>
              <w:rPr>
                <w:b/>
                <w:bCs/>
              </w:rPr>
            </w:pPr>
            <w:proofErr w:type="spellStart"/>
            <w:r w:rsidRPr="00AE2E85">
              <w:rPr>
                <w:b/>
                <w:bCs/>
                <w:sz w:val="16"/>
              </w:rPr>
              <w:t>Verificación</w:t>
            </w:r>
            <w:proofErr w:type="spellEnd"/>
            <w:r w:rsidRPr="00AE2E85">
              <w:rPr>
                <w:b/>
                <w:bCs/>
                <w:sz w:val="16"/>
              </w:rPr>
              <w:t xml:space="preserve"> documental:</w:t>
            </w:r>
          </w:p>
        </w:tc>
        <w:tc>
          <w:tcPr>
            <w:tcW w:w="8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749AF66E" w14:textId="77777777" w:rsidR="00034994" w:rsidRPr="00D9420E" w:rsidRDefault="00000000">
            <w:pPr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>□ Completa   □ Incompleta (no remitir hasta subsanar)</w:t>
            </w:r>
          </w:p>
        </w:tc>
      </w:tr>
      <w:tr w:rsidR="00034994" w14:paraId="69CD6797" w14:textId="77777777">
        <w:trPr>
          <w:cantSplit/>
          <w:trHeight w:val="2088"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554C52D" w14:textId="77777777" w:rsidR="00034994" w:rsidRPr="00AE2E85" w:rsidRDefault="00000000">
            <w:pPr>
              <w:rPr>
                <w:b/>
                <w:bCs/>
              </w:rPr>
            </w:pPr>
            <w:proofErr w:type="spellStart"/>
            <w:r w:rsidRPr="00AE2E85">
              <w:rPr>
                <w:b/>
                <w:bCs/>
                <w:sz w:val="16"/>
              </w:rPr>
              <w:t>Criterio</w:t>
            </w:r>
            <w:proofErr w:type="spellEnd"/>
            <w:r w:rsidRPr="00AE2E85">
              <w:rPr>
                <w:b/>
                <w:bCs/>
                <w:sz w:val="16"/>
              </w:rPr>
              <w:t xml:space="preserve"> del CLF:</w:t>
            </w:r>
          </w:p>
        </w:tc>
        <w:tc>
          <w:tcPr>
            <w:tcW w:w="8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01D297D" w14:textId="77777777" w:rsidR="00034994" w:rsidRDefault="00034994"/>
        </w:tc>
      </w:tr>
      <w:tr w:rsidR="00034994" w:rsidRPr="007446EC" w14:paraId="7C389C5C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080BFB21" w14:textId="77777777" w:rsidR="00034994" w:rsidRPr="00AE2E85" w:rsidRDefault="00000000">
            <w:pPr>
              <w:rPr>
                <w:b/>
                <w:bCs/>
              </w:rPr>
            </w:pPr>
            <w:proofErr w:type="spellStart"/>
            <w:r w:rsidRPr="00AE2E85">
              <w:rPr>
                <w:b/>
                <w:bCs/>
                <w:sz w:val="16"/>
              </w:rPr>
              <w:t>Recomendación</w:t>
            </w:r>
            <w:proofErr w:type="spellEnd"/>
            <w:r w:rsidRPr="00AE2E85">
              <w:rPr>
                <w:b/>
                <w:bCs/>
                <w:sz w:val="16"/>
              </w:rPr>
              <w:t>:</w:t>
            </w:r>
          </w:p>
        </w:tc>
        <w:tc>
          <w:tcPr>
            <w:tcW w:w="8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EADCA59" w14:textId="77777777" w:rsidR="00034994" w:rsidRPr="00D9420E" w:rsidRDefault="00000000">
            <w:pPr>
              <w:rPr>
                <w:lang w:val="es-CR"/>
              </w:rPr>
            </w:pPr>
            <w:r w:rsidRPr="00D9420E">
              <w:rPr>
                <w:sz w:val="16"/>
                <w:lang w:val="es-CR"/>
              </w:rPr>
              <w:t>□ Recomienda avalar   □ No recomienda avalar   □ Solicita información adicional</w:t>
            </w:r>
          </w:p>
        </w:tc>
      </w:tr>
      <w:tr w:rsidR="00034994" w14:paraId="6BE7C36B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2D36212" w14:textId="77777777" w:rsidR="00034994" w:rsidRPr="00AE2E85" w:rsidRDefault="00000000">
            <w:pPr>
              <w:rPr>
                <w:b/>
                <w:bCs/>
              </w:rPr>
            </w:pPr>
            <w:r w:rsidRPr="00AE2E85">
              <w:rPr>
                <w:b/>
                <w:bCs/>
                <w:sz w:val="16"/>
              </w:rPr>
              <w:t xml:space="preserve">N.° de </w:t>
            </w:r>
            <w:proofErr w:type="spellStart"/>
            <w:r w:rsidRPr="00AE2E85">
              <w:rPr>
                <w:b/>
                <w:bCs/>
                <w:sz w:val="16"/>
              </w:rPr>
              <w:t>sesión</w:t>
            </w:r>
            <w:proofErr w:type="spellEnd"/>
            <w:r w:rsidRPr="00AE2E85">
              <w:rPr>
                <w:b/>
                <w:bCs/>
                <w:sz w:val="16"/>
              </w:rPr>
              <w:t>:</w:t>
            </w:r>
          </w:p>
        </w:tc>
        <w:tc>
          <w:tcPr>
            <w:tcW w:w="3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2660EB4" w14:textId="77777777" w:rsidR="00034994" w:rsidRDefault="00034994"/>
        </w:tc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04ED1C7" w14:textId="77777777" w:rsidR="00034994" w:rsidRPr="00AE2E85" w:rsidRDefault="00000000">
            <w:pPr>
              <w:rPr>
                <w:b/>
                <w:bCs/>
              </w:rPr>
            </w:pPr>
            <w:proofErr w:type="spellStart"/>
            <w:r w:rsidRPr="00AE2E85">
              <w:rPr>
                <w:b/>
                <w:bCs/>
                <w:sz w:val="16"/>
              </w:rPr>
              <w:t>Fecha</w:t>
            </w:r>
            <w:proofErr w:type="spellEnd"/>
            <w:r w:rsidRPr="00AE2E85">
              <w:rPr>
                <w:b/>
                <w:bCs/>
                <w:sz w:val="16"/>
              </w:rPr>
              <w:t>: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2AD29696" w14:textId="77777777" w:rsidR="00034994" w:rsidRDefault="00000000">
            <w:r>
              <w:rPr>
                <w:sz w:val="16"/>
              </w:rPr>
              <w:t>____/____/________</w:t>
            </w:r>
          </w:p>
        </w:tc>
      </w:tr>
      <w:tr w:rsidR="00034994" w14:paraId="3296388E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3540D24A" w14:textId="77777777" w:rsidR="00034994" w:rsidRPr="00AE2E85" w:rsidRDefault="00000000">
            <w:pPr>
              <w:rPr>
                <w:b/>
                <w:bCs/>
              </w:rPr>
            </w:pPr>
            <w:proofErr w:type="spellStart"/>
            <w:r w:rsidRPr="00AE2E85">
              <w:rPr>
                <w:b/>
                <w:bCs/>
                <w:sz w:val="16"/>
              </w:rPr>
              <w:t>Coordinador</w:t>
            </w:r>
            <w:proofErr w:type="spellEnd"/>
            <w:r w:rsidRPr="00AE2E85">
              <w:rPr>
                <w:b/>
                <w:bCs/>
                <w:sz w:val="16"/>
              </w:rPr>
              <w:t>/a CLF:</w:t>
            </w:r>
          </w:p>
        </w:tc>
        <w:tc>
          <w:tcPr>
            <w:tcW w:w="5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12D02273" w14:textId="77777777" w:rsidR="00034994" w:rsidRDefault="00034994"/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55C646C8" w14:textId="77777777" w:rsidR="00034994" w:rsidRPr="00AE2E85" w:rsidRDefault="00000000">
            <w:pPr>
              <w:rPr>
                <w:b/>
                <w:bCs/>
              </w:rPr>
            </w:pPr>
            <w:r w:rsidRPr="00AE2E85">
              <w:rPr>
                <w:b/>
                <w:bCs/>
                <w:sz w:val="16"/>
              </w:rPr>
              <w:t>Código:</w:t>
            </w:r>
          </w:p>
        </w:tc>
      </w:tr>
      <w:tr w:rsidR="00034994" w14:paraId="74938096" w14:textId="77777777">
        <w:trPr>
          <w:cantSplit/>
          <w:jc w:val="center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48046784" w14:textId="77777777" w:rsidR="00034994" w:rsidRPr="00AE2E85" w:rsidRDefault="00000000">
            <w:pPr>
              <w:rPr>
                <w:b/>
                <w:bCs/>
              </w:rPr>
            </w:pPr>
            <w:r w:rsidRPr="00AE2E85">
              <w:rPr>
                <w:b/>
                <w:bCs/>
                <w:sz w:val="16"/>
              </w:rPr>
              <w:t xml:space="preserve">Firma o </w:t>
            </w:r>
            <w:proofErr w:type="spellStart"/>
            <w:r w:rsidRPr="00AE2E85">
              <w:rPr>
                <w:b/>
                <w:bCs/>
                <w:sz w:val="16"/>
              </w:rPr>
              <w:t>Secretaría</w:t>
            </w:r>
            <w:proofErr w:type="spellEnd"/>
            <w:r w:rsidRPr="00AE2E85">
              <w:rPr>
                <w:b/>
                <w:bCs/>
                <w:sz w:val="16"/>
              </w:rPr>
              <w:t xml:space="preserve"> Técnica:</w:t>
            </w:r>
          </w:p>
        </w:tc>
        <w:tc>
          <w:tcPr>
            <w:tcW w:w="8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C041B2D" w14:textId="77777777" w:rsidR="00034994" w:rsidRDefault="00034994"/>
        </w:tc>
      </w:tr>
    </w:tbl>
    <w:p w14:paraId="158D5101" w14:textId="77777777" w:rsidR="00F61AAE" w:rsidRPr="00F61AAE" w:rsidRDefault="00F61AAE">
      <w:pPr>
        <w:rPr>
          <w:lang w:val="es-C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82"/>
      </w:tblGrid>
      <w:tr w:rsidR="00034994" w:rsidRPr="007446EC" w14:paraId="62918916" w14:textId="77777777" w:rsidTr="00E04E24">
        <w:trPr>
          <w:cantSplit/>
          <w:trHeight w:val="732"/>
          <w:jc w:val="center"/>
        </w:trPr>
        <w:tc>
          <w:tcPr>
            <w:tcW w:w="10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70" w:type="dxa"/>
              <w:bottom w:w="60" w:type="dxa"/>
              <w:right w:w="70" w:type="dxa"/>
            </w:tcMar>
            <w:vAlign w:val="center"/>
          </w:tcPr>
          <w:p w14:paraId="6ED4536E" w14:textId="2D2CE72F" w:rsidR="00034994" w:rsidRPr="00D9420E" w:rsidRDefault="00D73642">
            <w:pPr>
              <w:jc w:val="both"/>
              <w:rPr>
                <w:lang w:val="es-CR"/>
              </w:rPr>
            </w:pPr>
            <w:r w:rsidRPr="00D73642">
              <w:rPr>
                <w:sz w:val="16"/>
                <w:lang w:val="es-CR"/>
              </w:rPr>
              <w:t xml:space="preserve">El médico tratante y el Comité Local de Farmacoterapia se comprometen a dar seguimiento al tratamiento autorizado y a remitir a la Dirección de Farmacoepidemiología, cada 6 meses, el informe correspondiente mediante la herramienta institucional definida para esto..  </w:t>
            </w:r>
          </w:p>
        </w:tc>
      </w:tr>
    </w:tbl>
    <w:p w14:paraId="5BDB8552" w14:textId="77777777" w:rsidR="005110CF" w:rsidRPr="00CB66B3" w:rsidRDefault="005110CF">
      <w:pPr>
        <w:rPr>
          <w:lang w:val="es-CR"/>
        </w:rPr>
      </w:pPr>
    </w:p>
    <w:sectPr w:rsidR="005110CF" w:rsidRPr="00CB66B3" w:rsidSect="00034616">
      <w:headerReference w:type="default" r:id="rId8"/>
      <w:footerReference w:type="default" r:id="rId9"/>
      <w:pgSz w:w="12240" w:h="15840"/>
      <w:pgMar w:top="648" w:right="648" w:bottom="648" w:left="648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DBFFB" w14:textId="77777777" w:rsidR="00736B36" w:rsidRDefault="00736B36">
      <w:r>
        <w:separator/>
      </w:r>
    </w:p>
  </w:endnote>
  <w:endnote w:type="continuationSeparator" w:id="0">
    <w:p w14:paraId="6E133457" w14:textId="77777777" w:rsidR="00736B36" w:rsidRDefault="0073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D3E3C" w14:textId="77777777" w:rsidR="00034994" w:rsidRDefault="00000000">
    <w:pPr>
      <w:pStyle w:val="Piedepgina"/>
      <w:jc w:val="center"/>
    </w:pPr>
    <w:r>
      <w:rPr>
        <w:sz w:val="16"/>
      </w:rPr>
      <w:t xml:space="preserve">Página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D9420E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de </w:t>
    </w:r>
    <w:r>
      <w:rPr>
        <w:sz w:val="16"/>
      </w:rPr>
      <w:fldChar w:fldCharType="begin"/>
    </w:r>
    <w:r>
      <w:rPr>
        <w:sz w:val="16"/>
      </w:rPr>
      <w:instrText xml:space="preserve"> NUMPAGES </w:instrText>
    </w:r>
    <w:r>
      <w:rPr>
        <w:sz w:val="16"/>
      </w:rPr>
      <w:fldChar w:fldCharType="separate"/>
    </w:r>
    <w:r w:rsidR="00D9420E">
      <w:rPr>
        <w:noProof/>
        <w:sz w:val="16"/>
      </w:rPr>
      <w:t>2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86E47" w14:textId="77777777" w:rsidR="00736B36" w:rsidRDefault="00736B36">
      <w:r>
        <w:separator/>
      </w:r>
    </w:p>
  </w:footnote>
  <w:footnote w:type="continuationSeparator" w:id="0">
    <w:p w14:paraId="5BDC6851" w14:textId="77777777" w:rsidR="00736B36" w:rsidRDefault="00736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1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00"/>
      <w:gridCol w:w="9332"/>
    </w:tblGrid>
    <w:tr w:rsidR="00D9420E" w:rsidRPr="007446EC" w14:paraId="60C89477" w14:textId="77777777" w:rsidTr="00DC396F">
      <w:trPr>
        <w:trHeight w:val="80"/>
      </w:trPr>
      <w:tc>
        <w:tcPr>
          <w:tcW w:w="1300" w:type="dxa"/>
        </w:tcPr>
        <w:p w14:paraId="5FB0043A" w14:textId="77777777" w:rsidR="00D9420E" w:rsidRPr="00B30DB4" w:rsidRDefault="00D9420E" w:rsidP="00D9420E">
          <w:pPr>
            <w:tabs>
              <w:tab w:val="center" w:pos="4419"/>
              <w:tab w:val="right" w:pos="8838"/>
            </w:tabs>
            <w:rPr>
              <w:sz w:val="18"/>
              <w:szCs w:val="18"/>
            </w:rPr>
          </w:pPr>
          <w:r w:rsidRPr="00B30DB4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09F49384" wp14:editId="06CBF337">
                <wp:simplePos x="0" y="0"/>
                <wp:positionH relativeFrom="column">
                  <wp:posOffset>0</wp:posOffset>
                </wp:positionH>
                <wp:positionV relativeFrom="paragraph">
                  <wp:posOffset>-16580</wp:posOffset>
                </wp:positionV>
                <wp:extent cx="688340" cy="688340"/>
                <wp:effectExtent l="0" t="0" r="0" b="0"/>
                <wp:wrapSquare wrapText="bothSides"/>
                <wp:docPr id="8" name="1 Imagen" descr="logo_ccss_negr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ccss_negr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8340" cy="688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332" w:type="dxa"/>
          <w:vAlign w:val="center"/>
        </w:tcPr>
        <w:p w14:paraId="7E9F1E00" w14:textId="77777777" w:rsidR="00D9420E" w:rsidRPr="00B30DB4" w:rsidRDefault="00D9420E" w:rsidP="00D9420E">
          <w:pPr>
            <w:tabs>
              <w:tab w:val="center" w:pos="4419"/>
              <w:tab w:val="right" w:pos="8838"/>
            </w:tabs>
            <w:rPr>
              <w:rFonts w:cs="Arial"/>
              <w:b/>
              <w:sz w:val="18"/>
              <w:szCs w:val="18"/>
            </w:rPr>
          </w:pPr>
          <w:r w:rsidRPr="00B30DB4">
            <w:rPr>
              <w:rFonts w:cs="Arial"/>
              <w:b/>
              <w:sz w:val="18"/>
              <w:szCs w:val="18"/>
            </w:rPr>
            <w:t>CAJA COSTARRICENSE DE SEGURO SOCIAL</w:t>
          </w:r>
        </w:p>
        <w:sdt>
          <w:sdtPr>
            <w:rPr>
              <w:rFonts w:cs="Arial"/>
              <w:sz w:val="18"/>
              <w:szCs w:val="18"/>
            </w:rPr>
            <w:id w:val="1835491805"/>
          </w:sdtPr>
          <w:sdtContent>
            <w:p w14:paraId="394EECA6" w14:textId="77777777" w:rsidR="00D9420E" w:rsidRPr="00B30DB4" w:rsidRDefault="00D9420E" w:rsidP="00D9420E">
              <w:pPr>
                <w:tabs>
                  <w:tab w:val="center" w:pos="4419"/>
                  <w:tab w:val="right" w:pos="8838"/>
                </w:tabs>
                <w:rPr>
                  <w:rFonts w:cs="Arial"/>
                  <w:sz w:val="18"/>
                  <w:szCs w:val="18"/>
                </w:rPr>
              </w:pPr>
              <w:r>
                <w:rPr>
                  <w:rFonts w:cs="Arial"/>
                  <w:sz w:val="18"/>
                  <w:szCs w:val="18"/>
                </w:rPr>
                <w:t>Dirección de Farmacoepidemiología</w:t>
              </w:r>
            </w:p>
          </w:sdtContent>
        </w:sdt>
        <w:p w14:paraId="23D95F84" w14:textId="77777777" w:rsidR="00D9420E" w:rsidRPr="00B30DB4" w:rsidRDefault="00000000" w:rsidP="00D9420E">
          <w:pPr>
            <w:tabs>
              <w:tab w:val="center" w:pos="4419"/>
              <w:tab w:val="right" w:pos="8838"/>
            </w:tabs>
            <w:rPr>
              <w:rFonts w:cs="Arial"/>
              <w:sz w:val="18"/>
              <w:szCs w:val="18"/>
            </w:rPr>
          </w:pPr>
          <w:sdt>
            <w:sdtPr>
              <w:rPr>
                <w:rFonts w:cs="Arial"/>
                <w:sz w:val="18"/>
                <w:szCs w:val="18"/>
              </w:rPr>
              <w:id w:val="-1044983450"/>
            </w:sdtPr>
            <w:sdtContent>
              <w:r w:rsidR="00D9420E">
                <w:rPr>
                  <w:rFonts w:cs="Arial"/>
                  <w:sz w:val="18"/>
                  <w:szCs w:val="18"/>
                </w:rPr>
                <w:t>Área de Medicamentos y Terapéutica Clínica</w:t>
              </w:r>
            </w:sdtContent>
          </w:sdt>
          <w:r w:rsidR="00D9420E" w:rsidRPr="00B30DB4">
            <w:rPr>
              <w:rFonts w:cs="Arial"/>
              <w:sz w:val="18"/>
              <w:szCs w:val="18"/>
            </w:rPr>
            <w:t xml:space="preserve"> </w:t>
          </w:r>
        </w:p>
        <w:p w14:paraId="6532222B" w14:textId="77777777" w:rsidR="00D9420E" w:rsidRPr="00B30DB4" w:rsidRDefault="00D9420E" w:rsidP="00D9420E">
          <w:pPr>
            <w:pStyle w:val="Piedepgina"/>
            <w:rPr>
              <w:rFonts w:cs="Arial"/>
              <w:sz w:val="18"/>
              <w:szCs w:val="18"/>
            </w:rPr>
          </w:pPr>
          <w:r w:rsidRPr="00B30DB4">
            <w:rPr>
              <w:rFonts w:cs="Arial"/>
              <w:sz w:val="18"/>
              <w:szCs w:val="18"/>
            </w:rPr>
            <w:t>Teléfono: 2539</w:t>
          </w:r>
          <w:r>
            <w:rPr>
              <w:rFonts w:cs="Arial"/>
              <w:sz w:val="18"/>
              <w:szCs w:val="18"/>
            </w:rPr>
            <w:t>-</w:t>
          </w:r>
          <w:r w:rsidRPr="00B30DB4">
            <w:rPr>
              <w:rFonts w:cs="Arial"/>
              <w:sz w:val="18"/>
              <w:szCs w:val="18"/>
            </w:rPr>
            <w:t xml:space="preserve">0000 ext. </w:t>
          </w:r>
          <w:sdt>
            <w:sdtPr>
              <w:rPr>
                <w:rFonts w:cs="Arial"/>
                <w:sz w:val="18"/>
                <w:szCs w:val="18"/>
              </w:rPr>
              <w:id w:val="1937553254"/>
            </w:sdtPr>
            <w:sdtContent>
              <w:r>
                <w:rPr>
                  <w:rFonts w:cs="Arial"/>
                  <w:sz w:val="18"/>
                  <w:szCs w:val="18"/>
                </w:rPr>
                <w:t>8601</w:t>
              </w:r>
            </w:sdtContent>
          </w:sdt>
        </w:p>
        <w:p w14:paraId="4F55B5F2" w14:textId="77777777" w:rsidR="00D9420E" w:rsidRDefault="00D9420E" w:rsidP="00D9420E">
          <w:pPr>
            <w:pStyle w:val="Piedepgina"/>
            <w:rPr>
              <w:rFonts w:cs="Arial"/>
              <w:sz w:val="18"/>
              <w:szCs w:val="18"/>
            </w:rPr>
          </w:pPr>
          <w:r w:rsidRPr="00B30DB4">
            <w:rPr>
              <w:rFonts w:cs="Arial"/>
              <w:sz w:val="18"/>
              <w:szCs w:val="18"/>
            </w:rPr>
            <w:t xml:space="preserve">Correo electrónico: </w:t>
          </w:r>
          <w:hyperlink r:id="rId2" w:history="1">
            <w:r w:rsidRPr="00C40289">
              <w:rPr>
                <w:rStyle w:val="Hipervnculo"/>
                <w:rFonts w:cs="Arial"/>
                <w:sz w:val="18"/>
                <w:szCs w:val="18"/>
              </w:rPr>
              <w:t>coinccss@ccss.sa.cr</w:t>
            </w:r>
          </w:hyperlink>
        </w:p>
        <w:p w14:paraId="2631D517" w14:textId="77777777" w:rsidR="00D9420E" w:rsidRPr="00B30DB4" w:rsidRDefault="00D9420E" w:rsidP="00D9420E">
          <w:pPr>
            <w:pStyle w:val="Piedepgina"/>
            <w:rPr>
              <w:rFonts w:cs="Arial"/>
              <w:sz w:val="18"/>
              <w:szCs w:val="18"/>
            </w:rPr>
          </w:pPr>
        </w:p>
      </w:tc>
    </w:tr>
  </w:tbl>
  <w:p w14:paraId="31154861" w14:textId="5F9B30E7" w:rsidR="00034994" w:rsidRPr="00D9420E" w:rsidRDefault="00034994" w:rsidP="00D9420E">
    <w:pPr>
      <w:pStyle w:val="Encabezado"/>
      <w:rPr>
        <w:lang w:val="es-C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6375409">
    <w:abstractNumId w:val="8"/>
  </w:num>
  <w:num w:numId="2" w16cid:durableId="1870483265">
    <w:abstractNumId w:val="6"/>
  </w:num>
  <w:num w:numId="3" w16cid:durableId="762842678">
    <w:abstractNumId w:val="5"/>
  </w:num>
  <w:num w:numId="4" w16cid:durableId="602879673">
    <w:abstractNumId w:val="4"/>
  </w:num>
  <w:num w:numId="5" w16cid:durableId="1131627524">
    <w:abstractNumId w:val="7"/>
  </w:num>
  <w:num w:numId="6" w16cid:durableId="1027482109">
    <w:abstractNumId w:val="3"/>
  </w:num>
  <w:num w:numId="7" w16cid:durableId="66079014">
    <w:abstractNumId w:val="2"/>
  </w:num>
  <w:num w:numId="8" w16cid:durableId="281544195">
    <w:abstractNumId w:val="1"/>
  </w:num>
  <w:num w:numId="9" w16cid:durableId="964891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34994"/>
    <w:rsid w:val="0006063C"/>
    <w:rsid w:val="0015074B"/>
    <w:rsid w:val="0029639D"/>
    <w:rsid w:val="002A1314"/>
    <w:rsid w:val="0032361E"/>
    <w:rsid w:val="00326F90"/>
    <w:rsid w:val="005110CF"/>
    <w:rsid w:val="00736B36"/>
    <w:rsid w:val="007446EC"/>
    <w:rsid w:val="009228A3"/>
    <w:rsid w:val="00AA1D8D"/>
    <w:rsid w:val="00AE2E85"/>
    <w:rsid w:val="00AE618B"/>
    <w:rsid w:val="00B47730"/>
    <w:rsid w:val="00B610F3"/>
    <w:rsid w:val="00BB70FE"/>
    <w:rsid w:val="00CB0664"/>
    <w:rsid w:val="00CB66B3"/>
    <w:rsid w:val="00D73642"/>
    <w:rsid w:val="00D9420E"/>
    <w:rsid w:val="00E04E24"/>
    <w:rsid w:val="00E91D8B"/>
    <w:rsid w:val="00ED2CCF"/>
    <w:rsid w:val="00F61AA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AEA3FE8"/>
  <w14:defaultImageDpi w14:val="300"/>
  <w15:docId w15:val="{32E69130-76EC-4AAD-9027-42004189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Arial" w:eastAsia="Arial" w:hAnsi="Arial"/>
      <w:sz w:val="17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aconcuadrcula1">
    <w:name w:val="Tabla con cuadrícula1"/>
    <w:basedOn w:val="Tablanormal"/>
    <w:next w:val="Tablaconcuadrcula"/>
    <w:uiPriority w:val="59"/>
    <w:rsid w:val="00D9420E"/>
    <w:pPr>
      <w:spacing w:after="0" w:line="240" w:lineRule="auto"/>
    </w:pPr>
    <w:rPr>
      <w:lang w:val="es-CR" w:eastAsia="es-C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942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inccss@ccss.sa.c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909</Words>
  <Characters>5002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Formulario FTI para usos no contemplados o fuera de indicación oficial - tratamiento crónico</vt:lpstr>
      <vt:lpstr/>
    </vt:vector>
  </TitlesOfParts>
  <Manager/>
  <Company/>
  <LinksUpToDate>false</LinksUpToDate>
  <CharactersWithSpaces>5900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FTI para usos no contemplados o fuera de indicación oficial - tratamiento crónico</dc:title>
  <dc:subject>Solicitud al Comité Central de Farmacoterapia</dc:subject>
  <dc:creator>Dirección de Farmacoepidemiología</dc:creator>
  <cp:keywords>FTI, CCF, CLF, tratamiento crónico, fuera de indicación, lineamiento institucional</cp:keywords>
  <dc:description>generated by python-docx</dc:description>
  <cp:lastModifiedBy>Hugo Marín Piva</cp:lastModifiedBy>
  <cp:revision>9</cp:revision>
  <dcterms:created xsi:type="dcterms:W3CDTF">2013-12-23T23:15:00Z</dcterms:created>
  <dcterms:modified xsi:type="dcterms:W3CDTF">2026-08-06T13:38:00Z</dcterms:modified>
  <cp:category/>
</cp:coreProperties>
</file>